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6DE34AC">
      <w:pPr>
        <w:jc w:val="center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Сценарий игрового шоу «Показуха»</w:t>
      </w:r>
    </w:p>
    <w:p w14:paraId="563770C7">
      <w:pPr>
        <w:jc w:val="center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Тема: школа и школьная жизнь</w:t>
      </w:r>
      <w:bookmarkStart w:id="0" w:name="_GoBack"/>
      <w:bookmarkEnd w:id="0"/>
    </w:p>
    <w:p w14:paraId="33F6241B">
      <w:p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Цель: развивать абстрактное мышление, быстроту реакции;</w:t>
      </w:r>
    </w:p>
    <w:p w14:paraId="2A853A7F">
      <w:p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           овладевание азами мимики и пантомимы;</w:t>
      </w:r>
    </w:p>
    <w:p w14:paraId="59DA84D3">
      <w:p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           научиться работать в коллективе.</w:t>
      </w:r>
    </w:p>
    <w:p w14:paraId="1FA3CFB1">
      <w:p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Оборудование: доска, нагрудные именные таблички, условия конкурса</w:t>
      </w:r>
    </w:p>
    <w:p w14:paraId="1EE5CBAD">
      <w:p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Ход шоу</w:t>
      </w:r>
    </w:p>
    <w:p w14:paraId="224DAACC">
      <w:p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Организационный момент</w:t>
      </w:r>
    </w:p>
    <w:p w14:paraId="30EC757D">
      <w:pPr>
        <w:numPr>
          <w:ilvl w:val="0"/>
          <w:numId w:val="11"/>
        </w:num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Оглашение темы и цели шоу.</w:t>
      </w:r>
    </w:p>
    <w:p w14:paraId="42E2E0E1">
      <w:pPr>
        <w:numPr>
          <w:ilvl w:val="0"/>
          <w:numId w:val="11"/>
        </w:num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Украшение кабинета для проведения шоу.</w:t>
      </w:r>
    </w:p>
    <w:p w14:paraId="02A1C9B5"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II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Проведение игры. Тур называется «Представление»</w:t>
      </w:r>
    </w:p>
    <w:p w14:paraId="1F70E8B7">
      <w:pPr>
        <w:numPr>
          <w:ilvl w:val="0"/>
          <w:numId w:val="12"/>
        </w:num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Две команды по три человека в каждой дают свое название своей команде (не говоря при этом ни слова). Вторая команда должна название угадать. И наоборот.</w:t>
      </w:r>
    </w:p>
    <w:p w14:paraId="05F5068A">
      <w:pPr>
        <w:numPr>
          <w:ilvl w:val="0"/>
          <w:numId w:val="12"/>
        </w:num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Тур «Заявление» - за победу 1 очко.</w:t>
      </w:r>
    </w:p>
    <w:p w14:paraId="249993B9"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Задание: 1 команде показать урок географии, </w:t>
      </w:r>
    </w:p>
    <w:p w14:paraId="27370026"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2 команде - урок русского языка и литературы.</w:t>
      </w:r>
    </w:p>
    <w:p w14:paraId="3CDF4296"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Противоположная команда должна угадать.</w:t>
      </w:r>
    </w:p>
    <w:p w14:paraId="7FFADD9F"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3 тур «Малевалки - за победу 2 очка»</w:t>
      </w:r>
    </w:p>
    <w:p w14:paraId="2405AEE6"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Задание: на доске один из участников команды рисует на доске песню на школьную тему. Например, «Учат в школе», «Школьные годы»</w:t>
      </w:r>
    </w:p>
    <w:p w14:paraId="78220952"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Потом остальные участники команды вместе с рисующим поют куплет из этой песни.</w:t>
      </w:r>
    </w:p>
    <w:p w14:paraId="35F9D09C"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4 тур «Подлянки»</w:t>
      </w:r>
    </w:p>
    <w:p w14:paraId="4DCA3067"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Из зрителей берутся 3 человека - жюри.</w:t>
      </w:r>
    </w:p>
    <w:p w14:paraId="5A299249"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Команды по очереди друг другу задают трудное слово на заданную тему, а другая команда должна это слово показать жюри. За победу в этом конкурсе 3 очка.</w:t>
      </w:r>
    </w:p>
    <w:p w14:paraId="54BAFBEC"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5 тур «Обгонялки»</w:t>
      </w:r>
    </w:p>
    <w:p w14:paraId="77984A5D"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Решающий тур, где расставляются все точки над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i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. </w:t>
      </w:r>
    </w:p>
    <w:p w14:paraId="73F13EE1"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Задаются командам по 10 слов на заданную тему. Каждое слово 1  из участников той или инной команды должен показать двум оставшимся участникам. Потом другая команда. На все дается 1 минута. За победу в этом туре 1 очко за каждое угаданное слово.</w:t>
      </w:r>
    </w:p>
    <w:p w14:paraId="2864AC29"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Слова:</w:t>
      </w:r>
    </w:p>
    <w:p w14:paraId="0CA493BE"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Для 1 команды</w:t>
      </w:r>
    </w:p>
    <w:p w14:paraId="19FA630C">
      <w:pPr>
        <w:numPr>
          <w:ilvl w:val="0"/>
          <w:numId w:val="13"/>
        </w:num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Школа</w:t>
      </w:r>
    </w:p>
    <w:p w14:paraId="449E1E54">
      <w:pPr>
        <w:numPr>
          <w:ilvl w:val="0"/>
          <w:numId w:val="13"/>
        </w:num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Учебник</w:t>
      </w:r>
    </w:p>
    <w:p w14:paraId="07D82A16">
      <w:pPr>
        <w:numPr>
          <w:ilvl w:val="0"/>
          <w:numId w:val="13"/>
        </w:num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Пенал</w:t>
      </w:r>
    </w:p>
    <w:p w14:paraId="4A8ABF25">
      <w:pPr>
        <w:numPr>
          <w:ilvl w:val="0"/>
          <w:numId w:val="13"/>
        </w:num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Техничка</w:t>
      </w:r>
    </w:p>
    <w:p w14:paraId="021FF436">
      <w:pPr>
        <w:numPr>
          <w:ilvl w:val="0"/>
          <w:numId w:val="13"/>
        </w:num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Звонок</w:t>
      </w:r>
    </w:p>
    <w:p w14:paraId="051C6C73">
      <w:pPr>
        <w:numPr>
          <w:ilvl w:val="0"/>
          <w:numId w:val="13"/>
        </w:num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Завхоз</w:t>
      </w:r>
    </w:p>
    <w:p w14:paraId="2CDC481A">
      <w:pPr>
        <w:numPr>
          <w:ilvl w:val="0"/>
          <w:numId w:val="13"/>
        </w:num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Ручка</w:t>
      </w:r>
    </w:p>
    <w:p w14:paraId="6C31E8F3">
      <w:pPr>
        <w:numPr>
          <w:ilvl w:val="0"/>
          <w:numId w:val="13"/>
        </w:num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Директор</w:t>
      </w:r>
    </w:p>
    <w:p w14:paraId="57392E46">
      <w:pPr>
        <w:numPr>
          <w:ilvl w:val="0"/>
          <w:numId w:val="13"/>
        </w:num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Учитель биологии</w:t>
      </w:r>
    </w:p>
    <w:p w14:paraId="1A3E15DF">
      <w:pPr>
        <w:numPr>
          <w:ilvl w:val="0"/>
          <w:numId w:val="13"/>
        </w:num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Урок ИЗО</w:t>
      </w:r>
    </w:p>
    <w:p w14:paraId="6C9E751E"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41A12498"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Для 2 команды</w:t>
      </w:r>
    </w:p>
    <w:p w14:paraId="6E514329">
      <w:pPr>
        <w:numPr>
          <w:ilvl w:val="0"/>
          <w:numId w:val="14"/>
        </w:num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Перемена</w:t>
      </w:r>
    </w:p>
    <w:p w14:paraId="5C15B97C">
      <w:pPr>
        <w:numPr>
          <w:ilvl w:val="0"/>
          <w:numId w:val="14"/>
        </w:num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Урок физкультуры</w:t>
      </w:r>
    </w:p>
    <w:p w14:paraId="19E64B2A">
      <w:pPr>
        <w:numPr>
          <w:ilvl w:val="0"/>
          <w:numId w:val="14"/>
        </w:num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Учитель русского языка и литературы</w:t>
      </w:r>
    </w:p>
    <w:p w14:paraId="573F1376">
      <w:pPr>
        <w:numPr>
          <w:ilvl w:val="0"/>
          <w:numId w:val="14"/>
        </w:num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Классный руководитель</w:t>
      </w:r>
    </w:p>
    <w:p w14:paraId="6E4A02D9">
      <w:pPr>
        <w:numPr>
          <w:ilvl w:val="0"/>
          <w:numId w:val="14"/>
        </w:num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Глобус</w:t>
      </w:r>
    </w:p>
    <w:p w14:paraId="5E82F80A">
      <w:pPr>
        <w:numPr>
          <w:ilvl w:val="0"/>
          <w:numId w:val="14"/>
        </w:num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Скелет</w:t>
      </w:r>
    </w:p>
    <w:p w14:paraId="32F30EF6">
      <w:pPr>
        <w:numPr>
          <w:ilvl w:val="0"/>
          <w:numId w:val="14"/>
        </w:num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Сменная обувь</w:t>
      </w:r>
    </w:p>
    <w:p w14:paraId="72AE7FE7">
      <w:pPr>
        <w:numPr>
          <w:ilvl w:val="0"/>
          <w:numId w:val="14"/>
        </w:num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Дежурный учитель</w:t>
      </w:r>
    </w:p>
    <w:p w14:paraId="0EAF03B2">
      <w:pPr>
        <w:numPr>
          <w:ilvl w:val="0"/>
          <w:numId w:val="14"/>
        </w:num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Медсестра</w:t>
      </w:r>
    </w:p>
    <w:p w14:paraId="5E440CA4">
      <w:pPr>
        <w:numPr>
          <w:ilvl w:val="0"/>
          <w:numId w:val="14"/>
        </w:num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Директор </w:t>
      </w:r>
    </w:p>
    <w:p w14:paraId="293C9AC3"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III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Лекция из истории чаепития.</w:t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BC40E1"/>
    <w:multiLevelType w:val="singleLevel"/>
    <w:tmpl w:val="EABC40E1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A942EE0"/>
    <w:multiLevelType w:val="singleLevel"/>
    <w:tmpl w:val="FA942EE0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FFFFFF7C"/>
    <w:multiLevelType w:val="singleLevel"/>
    <w:tmpl w:val="FFFFFF7C"/>
    <w:lvl w:ilvl="0" w:tentative="0">
      <w:start w:val="1"/>
      <w:numFmt w:val="decimal"/>
      <w:pStyle w:val="34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3">
    <w:nsid w:val="FFFFFF7D"/>
    <w:multiLevelType w:val="singleLevel"/>
    <w:tmpl w:val="FFFFFF7D"/>
    <w:lvl w:ilvl="0" w:tentative="0">
      <w:start w:val="1"/>
      <w:numFmt w:val="decimal"/>
      <w:pStyle w:val="63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4">
    <w:nsid w:val="FFFFFF7E"/>
    <w:multiLevelType w:val="singleLevel"/>
    <w:tmpl w:val="FFFFFF7E"/>
    <w:lvl w:ilvl="0" w:tentative="0">
      <w:start w:val="1"/>
      <w:numFmt w:val="decimal"/>
      <w:pStyle w:val="49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5">
    <w:nsid w:val="FFFFFF7F"/>
    <w:multiLevelType w:val="singleLevel"/>
    <w:tmpl w:val="FFFFFF7F"/>
    <w:lvl w:ilvl="0" w:tentative="0">
      <w:start w:val="1"/>
      <w:numFmt w:val="decimal"/>
      <w:pStyle w:val="88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6">
    <w:nsid w:val="FFFFFF80"/>
    <w:multiLevelType w:val="singleLevel"/>
    <w:tmpl w:val="FFFFFF80"/>
    <w:lvl w:ilvl="0" w:tentative="0">
      <w:start w:val="1"/>
      <w:numFmt w:val="bullet"/>
      <w:pStyle w:val="77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7">
    <w:nsid w:val="FFFFFF81"/>
    <w:multiLevelType w:val="singleLevel"/>
    <w:tmpl w:val="FFFFFF81"/>
    <w:lvl w:ilvl="0" w:tentative="0">
      <w:start w:val="1"/>
      <w:numFmt w:val="bullet"/>
      <w:pStyle w:val="81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8">
    <w:nsid w:val="FFFFFF82"/>
    <w:multiLevelType w:val="singleLevel"/>
    <w:tmpl w:val="FFFFFF82"/>
    <w:lvl w:ilvl="0" w:tentative="0">
      <w:start w:val="1"/>
      <w:numFmt w:val="bullet"/>
      <w:pStyle w:val="84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9">
    <w:nsid w:val="FFFFFF83"/>
    <w:multiLevelType w:val="singleLevel"/>
    <w:tmpl w:val="FFFFFF83"/>
    <w:lvl w:ilvl="0" w:tentative="0">
      <w:start w:val="1"/>
      <w:numFmt w:val="bullet"/>
      <w:pStyle w:val="83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10">
    <w:nsid w:val="FFFFFF88"/>
    <w:multiLevelType w:val="singleLevel"/>
    <w:tmpl w:val="FFFFFF88"/>
    <w:lvl w:ilvl="0" w:tentative="0">
      <w:start w:val="1"/>
      <w:numFmt w:val="decimal"/>
      <w:pStyle w:val="8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1">
    <w:nsid w:val="FFFFFF89"/>
    <w:multiLevelType w:val="singleLevel"/>
    <w:tmpl w:val="FFFFFF89"/>
    <w:lvl w:ilvl="0" w:tentative="0">
      <w:start w:val="1"/>
      <w:numFmt w:val="bullet"/>
      <w:pStyle w:val="82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12">
    <w:nsid w:val="1E70BEB7"/>
    <w:multiLevelType w:val="singleLevel"/>
    <w:tmpl w:val="1E70BEB7"/>
    <w:lvl w:ilvl="0" w:tentative="0">
      <w:start w:val="1"/>
      <w:numFmt w:val="decimal"/>
      <w:suff w:val="space"/>
      <w:lvlText w:val="%1."/>
      <w:lvlJc w:val="left"/>
    </w:lvl>
  </w:abstractNum>
  <w:abstractNum w:abstractNumId="13">
    <w:nsid w:val="2F2229EC"/>
    <w:multiLevelType w:val="singleLevel"/>
    <w:tmpl w:val="2F2229EC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7"/>
  </w:num>
  <w:num w:numId="6">
    <w:abstractNumId w:val="11"/>
  </w:num>
  <w:num w:numId="7">
    <w:abstractNumId w:val="9"/>
  </w:num>
  <w:num w:numId="8">
    <w:abstractNumId w:val="8"/>
  </w:num>
  <w:num w:numId="9">
    <w:abstractNumId w:val="10"/>
  </w:num>
  <w:num w:numId="10">
    <w:abstractNumId w:val="5"/>
  </w:num>
  <w:num w:numId="11">
    <w:abstractNumId w:val="13"/>
  </w:num>
  <w:num w:numId="12">
    <w:abstractNumId w:val="0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7D1F97"/>
    <w:rsid w:val="00050A31"/>
    <w:rsid w:val="000657E6"/>
    <w:rsid w:val="000716D2"/>
    <w:rsid w:val="00071AAB"/>
    <w:rsid w:val="00082D67"/>
    <w:rsid w:val="000A4F11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B7F6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3836"/>
    <w:rsid w:val="006649F0"/>
    <w:rsid w:val="006712FB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37A78"/>
    <w:rsid w:val="00A91424"/>
    <w:rsid w:val="00AA2C77"/>
    <w:rsid w:val="00AC3FB9"/>
    <w:rsid w:val="00AC702A"/>
    <w:rsid w:val="00AD226F"/>
    <w:rsid w:val="00B13A52"/>
    <w:rsid w:val="00B224CB"/>
    <w:rsid w:val="00B24CF4"/>
    <w:rsid w:val="00B26993"/>
    <w:rsid w:val="00B42EB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335B"/>
    <w:rsid w:val="00C776A4"/>
    <w:rsid w:val="00CA2C6C"/>
    <w:rsid w:val="00CC0600"/>
    <w:rsid w:val="00CC78AC"/>
    <w:rsid w:val="00CD5C4A"/>
    <w:rsid w:val="00CF7953"/>
    <w:rsid w:val="00D07232"/>
    <w:rsid w:val="00D10245"/>
    <w:rsid w:val="00D11E83"/>
    <w:rsid w:val="00D21BDD"/>
    <w:rsid w:val="00D37AAE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37D1F97"/>
    <w:rsid w:val="1800619F"/>
    <w:rsid w:val="373D1AD8"/>
    <w:rsid w:val="3D2E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qFormat="1" w:unhideWhenUsed="0" w:uiPriority="0" w:semiHidden="0" w:name="List Number 3"/>
    <w:lsdException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qFormat="1" w:unhideWhenUsed="0" w:uiPriority="0" w:semiHidden="0" w:name="List Continue"/>
    <w:lsdException w:unhideWhenUsed="0" w:uiPriority="0" w:semiHidden="0" w:name="List Continue 2"/>
    <w:lsdException w:qFormat="1" w:unhideWhenUsed="0" w:uiPriority="0" w:semiHidden="0" w:name="List Continue 3"/>
    <w:lsdException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nhideWhenUsed="0" w:uiPriority="0" w:semiHidden="0" w:name="Table Classic 4"/>
    <w:lsdException w:qFormat="1"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qFormat="1"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qFormat="1" w:unhideWhenUsed="0" w:uiPriority="0" w:semiHidden="0" w:name="Table Grid 3"/>
    <w:lsdException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qFormat="1" w:unhideWhenUsed="0" w:uiPriority="0" w:semiHidden="0" w:name="Table List 7"/>
    <w:lsdException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160"/>
      <w:jc w:val="both"/>
    </w:pPr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1"/>
    </w:pPr>
    <w:rPr>
      <w:rFonts w:ascii="Arial" w:hAnsi="Arial" w:cs="Arial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2"/>
    </w:pPr>
    <w:rPr>
      <w:rFonts w:ascii="Arial" w:hAnsi="Arial" w:cs="Arial"/>
      <w:b/>
      <w:bCs/>
      <w:kern w:val="0"/>
      <w:sz w:val="26"/>
      <w:szCs w:val="26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3"/>
    </w:pPr>
    <w:rPr>
      <w:b/>
      <w:bCs/>
      <w:kern w:val="0"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4"/>
    </w:pPr>
    <w:rPr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semiHidden/>
    <w:unhideWhenUsed/>
    <w:qFormat/>
    <w:uiPriority w:val="0"/>
    <w:pPr>
      <w:widowControl/>
      <w:spacing w:before="240" w:after="60"/>
      <w:outlineLvl w:val="5"/>
    </w:pPr>
    <w:rPr>
      <w:b/>
      <w:bCs/>
      <w:kern w:val="0"/>
      <w:sz w:val="22"/>
      <w:szCs w:val="22"/>
    </w:rPr>
  </w:style>
  <w:style w:type="paragraph" w:styleId="8">
    <w:name w:val="heading 7"/>
    <w:basedOn w:val="1"/>
    <w:next w:val="1"/>
    <w:semiHidden/>
    <w:unhideWhenUsed/>
    <w:qFormat/>
    <w:uiPriority w:val="0"/>
    <w:pPr>
      <w:widowControl/>
      <w:spacing w:before="240" w:after="60"/>
      <w:outlineLvl w:val="6"/>
    </w:pPr>
    <w:rPr>
      <w:kern w:val="0"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7"/>
    </w:pPr>
    <w:rPr>
      <w:i/>
      <w:iCs/>
      <w:kern w:val="0"/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8"/>
    </w:pPr>
    <w:rPr>
      <w:rFonts w:ascii="Arial" w:hAnsi="Arial" w:cs="Arial"/>
      <w:kern w:val="0"/>
      <w:sz w:val="22"/>
      <w:szCs w:val="22"/>
    </w:rPr>
  </w:style>
  <w:style w:type="character" w:default="1" w:styleId="11">
    <w:name w:val="Default Paragraph Font"/>
    <w:semiHidden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TML Sample"/>
    <w:basedOn w:val="11"/>
    <w:qFormat/>
    <w:uiPriority w:val="0"/>
    <w:rPr>
      <w:rFonts w:ascii="Courier New" w:hAnsi="Courier New" w:cs="Courier New"/>
    </w:rPr>
  </w:style>
  <w:style w:type="character" w:styleId="14">
    <w:name w:val="FollowedHyperlink"/>
    <w:basedOn w:val="11"/>
    <w:qFormat/>
    <w:uiPriority w:val="0"/>
    <w:rPr>
      <w:color w:val="800080"/>
      <w:u w:val="single"/>
    </w:rPr>
  </w:style>
  <w:style w:type="character" w:styleId="15">
    <w:name w:val="footnote reference"/>
    <w:basedOn w:val="11"/>
    <w:qFormat/>
    <w:uiPriority w:val="0"/>
    <w:rPr>
      <w:vertAlign w:val="superscript"/>
    </w:rPr>
  </w:style>
  <w:style w:type="character" w:styleId="16">
    <w:name w:val="annotation reference"/>
    <w:basedOn w:val="11"/>
    <w:uiPriority w:val="0"/>
    <w:rPr>
      <w:sz w:val="21"/>
      <w:szCs w:val="21"/>
    </w:rPr>
  </w:style>
  <w:style w:type="character" w:styleId="17">
    <w:name w:val="endnote reference"/>
    <w:basedOn w:val="11"/>
    <w:qFormat/>
    <w:uiPriority w:val="0"/>
    <w:rPr>
      <w:vertAlign w:val="superscript"/>
    </w:rPr>
  </w:style>
  <w:style w:type="character" w:styleId="18">
    <w:name w:val="HTML Acronym"/>
    <w:basedOn w:val="11"/>
    <w:qFormat/>
    <w:uiPriority w:val="0"/>
  </w:style>
  <w:style w:type="character" w:styleId="19">
    <w:name w:val="Emphasis"/>
    <w:basedOn w:val="11"/>
    <w:qFormat/>
    <w:uiPriority w:val="0"/>
    <w:rPr>
      <w:i/>
      <w:iCs/>
    </w:rPr>
  </w:style>
  <w:style w:type="character" w:styleId="20">
    <w:name w:val="Hyperlink"/>
    <w:basedOn w:val="11"/>
    <w:qFormat/>
    <w:uiPriority w:val="0"/>
    <w:rPr>
      <w:color w:val="0000FF"/>
      <w:u w:val="single"/>
    </w:rPr>
  </w:style>
  <w:style w:type="character" w:styleId="21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2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3">
    <w:name w:val="page number"/>
    <w:basedOn w:val="11"/>
    <w:qFormat/>
    <w:uiPriority w:val="0"/>
  </w:style>
  <w:style w:type="character" w:styleId="24">
    <w:name w:val="line number"/>
    <w:basedOn w:val="11"/>
    <w:qFormat/>
    <w:uiPriority w:val="0"/>
  </w:style>
  <w:style w:type="character" w:styleId="25">
    <w:name w:val="HTML Definition"/>
    <w:basedOn w:val="11"/>
    <w:qFormat/>
    <w:uiPriority w:val="0"/>
    <w:rPr>
      <w:i/>
      <w:iCs/>
    </w:rPr>
  </w:style>
  <w:style w:type="character" w:styleId="26">
    <w:name w:val="HTML Variable"/>
    <w:basedOn w:val="11"/>
    <w:qFormat/>
    <w:uiPriority w:val="0"/>
    <w:rPr>
      <w:i/>
      <w:iCs/>
    </w:rPr>
  </w:style>
  <w:style w:type="character" w:styleId="27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8">
    <w:name w:val="Strong"/>
    <w:basedOn w:val="11"/>
    <w:qFormat/>
    <w:uiPriority w:val="0"/>
    <w:rPr>
      <w:b/>
      <w:bCs/>
    </w:rPr>
  </w:style>
  <w:style w:type="character" w:styleId="29">
    <w:name w:val="HTML Cite"/>
    <w:basedOn w:val="11"/>
    <w:qFormat/>
    <w:uiPriority w:val="0"/>
    <w:rPr>
      <w:i/>
      <w:iCs/>
    </w:rPr>
  </w:style>
  <w:style w:type="paragraph" w:styleId="30">
    <w:name w:val="Balloon Text"/>
    <w:basedOn w:val="1"/>
    <w:qFormat/>
    <w:uiPriority w:val="0"/>
    <w:rPr>
      <w:sz w:val="16"/>
      <w:szCs w:val="16"/>
    </w:rPr>
  </w:style>
  <w:style w:type="paragraph" w:styleId="31">
    <w:name w:val="List 5"/>
    <w:basedOn w:val="1"/>
    <w:qFormat/>
    <w:uiPriority w:val="0"/>
    <w:pPr>
      <w:ind w:left="1800" w:hanging="360"/>
    </w:pPr>
  </w:style>
  <w:style w:type="paragraph" w:styleId="32">
    <w:name w:val="List Continue"/>
    <w:basedOn w:val="1"/>
    <w:qFormat/>
    <w:uiPriority w:val="0"/>
    <w:pPr>
      <w:spacing w:after="120"/>
      <w:ind w:left="360"/>
    </w:pPr>
  </w:style>
  <w:style w:type="paragraph" w:styleId="33">
    <w:name w:val="Body Text 2"/>
    <w:basedOn w:val="1"/>
    <w:qFormat/>
    <w:uiPriority w:val="0"/>
    <w:pPr>
      <w:spacing w:after="120" w:line="480" w:lineRule="auto"/>
    </w:pPr>
  </w:style>
  <w:style w:type="paragraph" w:styleId="34">
    <w:name w:val="List Number 5"/>
    <w:basedOn w:val="1"/>
    <w:qFormat/>
    <w:uiPriority w:val="0"/>
    <w:pPr>
      <w:numPr>
        <w:ilvl w:val="0"/>
        <w:numId w:val="1"/>
      </w:numPr>
    </w:pPr>
  </w:style>
  <w:style w:type="paragraph" w:styleId="35">
    <w:name w:val="Closing"/>
    <w:basedOn w:val="1"/>
    <w:qFormat/>
    <w:uiPriority w:val="0"/>
    <w:pPr>
      <w:ind w:left="4320"/>
    </w:pPr>
  </w:style>
  <w:style w:type="paragraph" w:styleId="36">
    <w:name w:val="Normal Indent"/>
    <w:basedOn w:val="1"/>
    <w:qFormat/>
    <w:uiPriority w:val="0"/>
    <w:pPr>
      <w:ind w:left="708"/>
    </w:pPr>
  </w:style>
  <w:style w:type="paragraph" w:styleId="37">
    <w:name w:val="envelope return"/>
    <w:basedOn w:val="1"/>
    <w:qFormat/>
    <w:uiPriority w:val="0"/>
    <w:rPr>
      <w:rFonts w:ascii="Arial" w:hAnsi="Arial" w:cs="Arial"/>
      <w:sz w:val="20"/>
    </w:rPr>
  </w:style>
  <w:style w:type="paragraph" w:styleId="38">
    <w:name w:val="Plain Text"/>
    <w:basedOn w:val="1"/>
    <w:uiPriority w:val="0"/>
    <w:rPr>
      <w:rFonts w:ascii="Courier New" w:hAnsi="Courier New" w:cs="Courier New"/>
      <w:sz w:val="20"/>
    </w:rPr>
  </w:style>
  <w:style w:type="paragraph" w:styleId="39">
    <w:name w:val="Body Text Indent 3"/>
    <w:basedOn w:val="1"/>
    <w:qFormat/>
    <w:uiPriority w:val="0"/>
    <w:pPr>
      <w:spacing w:after="120"/>
      <w:ind w:left="360"/>
    </w:pPr>
    <w:rPr>
      <w:sz w:val="16"/>
      <w:szCs w:val="16"/>
    </w:rPr>
  </w:style>
  <w:style w:type="paragraph" w:styleId="40">
    <w:name w:val="endnote text"/>
    <w:basedOn w:val="1"/>
    <w:qFormat/>
    <w:uiPriority w:val="0"/>
    <w:pPr>
      <w:snapToGrid w:val="0"/>
      <w:jc w:val="left"/>
    </w:pPr>
  </w:style>
  <w:style w:type="paragraph" w:styleId="41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42">
    <w:name w:val="annotation text"/>
    <w:basedOn w:val="1"/>
    <w:uiPriority w:val="0"/>
    <w:pPr>
      <w:jc w:val="left"/>
    </w:pPr>
  </w:style>
  <w:style w:type="paragraph" w:styleId="43">
    <w:name w:val="index 1"/>
    <w:basedOn w:val="1"/>
    <w:next w:val="1"/>
    <w:uiPriority w:val="0"/>
  </w:style>
  <w:style w:type="paragraph" w:styleId="44">
    <w:name w:val="annotation subject"/>
    <w:basedOn w:val="42"/>
    <w:next w:val="42"/>
    <w:qFormat/>
    <w:uiPriority w:val="0"/>
    <w:rPr>
      <w:b/>
      <w:bCs/>
    </w:rPr>
  </w:style>
  <w:style w:type="paragraph" w:styleId="45">
    <w:name w:val="Document Map"/>
    <w:basedOn w:val="1"/>
    <w:qFormat/>
    <w:uiPriority w:val="0"/>
    <w:pPr>
      <w:shd w:val="clear" w:color="auto" w:fill="000080"/>
    </w:pPr>
  </w:style>
  <w:style w:type="paragraph" w:styleId="46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7">
    <w:name w:val="toc 8"/>
    <w:basedOn w:val="1"/>
    <w:next w:val="1"/>
    <w:qFormat/>
    <w:uiPriority w:val="0"/>
    <w:pPr>
      <w:ind w:left="2940" w:leftChars="1400"/>
    </w:pPr>
  </w:style>
  <w:style w:type="paragraph" w:styleId="48">
    <w:name w:val="index 2"/>
    <w:basedOn w:val="1"/>
    <w:next w:val="1"/>
    <w:uiPriority w:val="0"/>
    <w:pPr>
      <w:ind w:left="200" w:leftChars="200"/>
    </w:pPr>
  </w:style>
  <w:style w:type="paragraph" w:styleId="49">
    <w:name w:val="List Number 3"/>
    <w:basedOn w:val="1"/>
    <w:qFormat/>
    <w:uiPriority w:val="0"/>
    <w:pPr>
      <w:numPr>
        <w:ilvl w:val="0"/>
        <w:numId w:val="2"/>
      </w:numPr>
    </w:pPr>
  </w:style>
  <w:style w:type="paragraph" w:styleId="50">
    <w:name w:val="HTML Address"/>
    <w:basedOn w:val="1"/>
    <w:qFormat/>
    <w:uiPriority w:val="0"/>
    <w:rPr>
      <w:i/>
      <w:iCs/>
    </w:rPr>
  </w:style>
  <w:style w:type="paragraph" w:styleId="51">
    <w:name w:val="index 7"/>
    <w:basedOn w:val="1"/>
    <w:next w:val="1"/>
    <w:uiPriority w:val="0"/>
    <w:pPr>
      <w:ind w:left="1200" w:leftChars="1200"/>
    </w:pPr>
  </w:style>
  <w:style w:type="paragraph" w:styleId="52">
    <w:name w:val="index 3"/>
    <w:basedOn w:val="1"/>
    <w:next w:val="1"/>
    <w:uiPriority w:val="0"/>
    <w:pPr>
      <w:ind w:left="400" w:leftChars="400"/>
    </w:pPr>
  </w:style>
  <w:style w:type="paragraph" w:styleId="53">
    <w:name w:val="index 5"/>
    <w:basedOn w:val="1"/>
    <w:next w:val="1"/>
    <w:uiPriority w:val="0"/>
    <w:pPr>
      <w:ind w:left="800" w:leftChars="800"/>
    </w:pPr>
  </w:style>
  <w:style w:type="paragraph" w:styleId="54">
    <w:name w:val="index 4"/>
    <w:basedOn w:val="1"/>
    <w:next w:val="1"/>
    <w:uiPriority w:val="0"/>
    <w:pPr>
      <w:ind w:left="600" w:leftChars="600"/>
    </w:pPr>
  </w:style>
  <w:style w:type="paragraph" w:styleId="55">
    <w:name w:val="header"/>
    <w:basedOn w:val="1"/>
    <w:uiPriority w:val="0"/>
    <w:pPr>
      <w:tabs>
        <w:tab w:val="center" w:pos="4153"/>
        <w:tab w:val="right" w:pos="8306"/>
      </w:tabs>
    </w:pPr>
  </w:style>
  <w:style w:type="paragraph" w:styleId="56">
    <w:name w:val="toc 9"/>
    <w:basedOn w:val="1"/>
    <w:next w:val="1"/>
    <w:uiPriority w:val="0"/>
    <w:pPr>
      <w:ind w:left="3360" w:leftChars="1600"/>
    </w:pPr>
  </w:style>
  <w:style w:type="paragraph" w:styleId="57">
    <w:name w:val="toc 7"/>
    <w:basedOn w:val="1"/>
    <w:next w:val="1"/>
    <w:qFormat/>
    <w:uiPriority w:val="0"/>
    <w:pPr>
      <w:ind w:left="2520" w:leftChars="1200"/>
    </w:pPr>
  </w:style>
  <w:style w:type="paragraph" w:styleId="58">
    <w:name w:val="index 6"/>
    <w:basedOn w:val="1"/>
    <w:next w:val="1"/>
    <w:qFormat/>
    <w:uiPriority w:val="0"/>
    <w:pPr>
      <w:ind w:left="1000" w:leftChars="1000"/>
    </w:pPr>
  </w:style>
  <w:style w:type="paragraph" w:styleId="59">
    <w:name w:val="envelope address"/>
    <w:basedOn w:val="1"/>
    <w:uiPriority w:val="0"/>
    <w:pPr>
      <w:framePr w:w="7920" w:h="1980" w:hRule="exact" w:hSpace="180" w:wrap="around" w:vAnchor="margin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60">
    <w:name w:val="index 8"/>
    <w:basedOn w:val="1"/>
    <w:next w:val="1"/>
    <w:uiPriority w:val="0"/>
    <w:pPr>
      <w:ind w:left="1400" w:leftChars="1400"/>
    </w:pPr>
  </w:style>
  <w:style w:type="paragraph" w:styleId="61">
    <w:name w:val="Body Text"/>
    <w:basedOn w:val="1"/>
    <w:qFormat/>
    <w:uiPriority w:val="0"/>
    <w:pPr>
      <w:spacing w:after="120"/>
    </w:pPr>
  </w:style>
  <w:style w:type="paragraph" w:styleId="62">
    <w:name w:val="index 9"/>
    <w:basedOn w:val="1"/>
    <w:next w:val="1"/>
    <w:uiPriority w:val="0"/>
    <w:pPr>
      <w:ind w:left="1600" w:leftChars="1600"/>
    </w:pPr>
  </w:style>
  <w:style w:type="paragraph" w:styleId="63">
    <w:name w:val="List Number 4"/>
    <w:basedOn w:val="1"/>
    <w:uiPriority w:val="0"/>
    <w:pPr>
      <w:numPr>
        <w:ilvl w:val="0"/>
        <w:numId w:val="3"/>
      </w:numPr>
    </w:pPr>
  </w:style>
  <w:style w:type="paragraph" w:styleId="64">
    <w:name w:val="toa heading"/>
    <w:basedOn w:val="1"/>
    <w:next w:val="1"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65">
    <w:name w:val="index heading"/>
    <w:basedOn w:val="1"/>
    <w:next w:val="43"/>
    <w:qFormat/>
    <w:uiPriority w:val="0"/>
    <w:rPr>
      <w:rFonts w:ascii="Arial" w:hAnsi="Arial" w:cs="Arial"/>
      <w:b/>
      <w:bCs/>
    </w:rPr>
  </w:style>
  <w:style w:type="paragraph" w:styleId="66">
    <w:name w:val="toc 1"/>
    <w:basedOn w:val="1"/>
    <w:next w:val="1"/>
    <w:qFormat/>
    <w:uiPriority w:val="0"/>
  </w:style>
  <w:style w:type="paragraph" w:styleId="67">
    <w:name w:val="table of authorities"/>
    <w:basedOn w:val="1"/>
    <w:next w:val="1"/>
    <w:qFormat/>
    <w:uiPriority w:val="0"/>
    <w:pPr>
      <w:ind w:left="420" w:leftChars="200"/>
    </w:pPr>
  </w:style>
  <w:style w:type="paragraph" w:styleId="68">
    <w:name w:val="macro"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spacing w:after="160"/>
      <w:jc w:val="both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69">
    <w:name w:val="toc 6"/>
    <w:basedOn w:val="1"/>
    <w:next w:val="1"/>
    <w:uiPriority w:val="0"/>
    <w:pPr>
      <w:ind w:left="2100" w:leftChars="1000"/>
    </w:pPr>
  </w:style>
  <w:style w:type="paragraph" w:styleId="70">
    <w:name w:val="table of figures"/>
    <w:basedOn w:val="1"/>
    <w:next w:val="1"/>
    <w:qFormat/>
    <w:uiPriority w:val="0"/>
    <w:pPr>
      <w:ind w:leftChars="200" w:hanging="200" w:hangingChars="200"/>
    </w:pPr>
  </w:style>
  <w:style w:type="paragraph" w:styleId="71">
    <w:name w:val="toc 3"/>
    <w:basedOn w:val="1"/>
    <w:next w:val="1"/>
    <w:uiPriority w:val="0"/>
    <w:pPr>
      <w:ind w:left="840" w:leftChars="400"/>
    </w:pPr>
  </w:style>
  <w:style w:type="paragraph" w:styleId="72">
    <w:name w:val="toc 2"/>
    <w:basedOn w:val="1"/>
    <w:next w:val="1"/>
    <w:qFormat/>
    <w:uiPriority w:val="0"/>
    <w:pPr>
      <w:ind w:left="420" w:leftChars="200"/>
    </w:pPr>
  </w:style>
  <w:style w:type="paragraph" w:styleId="73">
    <w:name w:val="toc 4"/>
    <w:basedOn w:val="1"/>
    <w:next w:val="1"/>
    <w:uiPriority w:val="0"/>
    <w:pPr>
      <w:ind w:left="1260" w:leftChars="600"/>
    </w:pPr>
  </w:style>
  <w:style w:type="paragraph" w:styleId="74">
    <w:name w:val="toc 5"/>
    <w:basedOn w:val="1"/>
    <w:next w:val="1"/>
    <w:uiPriority w:val="0"/>
    <w:pPr>
      <w:ind w:left="1680" w:leftChars="800"/>
    </w:pPr>
  </w:style>
  <w:style w:type="paragraph" w:styleId="75">
    <w:name w:val="Note Heading"/>
    <w:basedOn w:val="1"/>
    <w:next w:val="1"/>
    <w:uiPriority w:val="0"/>
  </w:style>
  <w:style w:type="paragraph" w:styleId="76">
    <w:name w:val="Date"/>
    <w:basedOn w:val="1"/>
    <w:next w:val="1"/>
    <w:qFormat/>
    <w:uiPriority w:val="0"/>
  </w:style>
  <w:style w:type="paragraph" w:styleId="77">
    <w:name w:val="List Bullet 5"/>
    <w:basedOn w:val="1"/>
    <w:uiPriority w:val="0"/>
    <w:pPr>
      <w:numPr>
        <w:ilvl w:val="0"/>
        <w:numId w:val="4"/>
      </w:numPr>
    </w:pPr>
  </w:style>
  <w:style w:type="paragraph" w:styleId="78">
    <w:name w:val="Body Text First Indent"/>
    <w:basedOn w:val="61"/>
    <w:uiPriority w:val="0"/>
    <w:pPr>
      <w:ind w:firstLine="210"/>
    </w:pPr>
  </w:style>
  <w:style w:type="paragraph" w:styleId="79">
    <w:name w:val="Body Text First Indent 2"/>
    <w:basedOn w:val="80"/>
    <w:uiPriority w:val="0"/>
    <w:pPr>
      <w:ind w:firstLine="210"/>
    </w:pPr>
  </w:style>
  <w:style w:type="paragraph" w:styleId="80">
    <w:name w:val="Body Text Indent"/>
    <w:basedOn w:val="1"/>
    <w:uiPriority w:val="0"/>
    <w:pPr>
      <w:spacing w:after="120"/>
      <w:ind w:left="360"/>
    </w:pPr>
  </w:style>
  <w:style w:type="paragraph" w:styleId="81">
    <w:name w:val="List Bullet 4"/>
    <w:basedOn w:val="1"/>
    <w:uiPriority w:val="0"/>
    <w:pPr>
      <w:numPr>
        <w:ilvl w:val="0"/>
        <w:numId w:val="5"/>
      </w:numPr>
    </w:pPr>
  </w:style>
  <w:style w:type="paragraph" w:styleId="82">
    <w:name w:val="List Bullet"/>
    <w:basedOn w:val="1"/>
    <w:uiPriority w:val="0"/>
    <w:pPr>
      <w:numPr>
        <w:ilvl w:val="0"/>
        <w:numId w:val="6"/>
      </w:numPr>
    </w:pPr>
  </w:style>
  <w:style w:type="paragraph" w:styleId="83">
    <w:name w:val="List Bullet 2"/>
    <w:basedOn w:val="1"/>
    <w:uiPriority w:val="0"/>
    <w:pPr>
      <w:numPr>
        <w:ilvl w:val="0"/>
        <w:numId w:val="7"/>
      </w:numPr>
    </w:pPr>
  </w:style>
  <w:style w:type="paragraph" w:styleId="84">
    <w:name w:val="List Bullet 3"/>
    <w:basedOn w:val="1"/>
    <w:qFormat/>
    <w:uiPriority w:val="0"/>
    <w:pPr>
      <w:numPr>
        <w:ilvl w:val="0"/>
        <w:numId w:val="8"/>
      </w:numPr>
    </w:pPr>
  </w:style>
  <w:style w:type="paragraph" w:styleId="8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86">
    <w:name w:val="footer"/>
    <w:basedOn w:val="1"/>
    <w:uiPriority w:val="0"/>
    <w:pPr>
      <w:tabs>
        <w:tab w:val="center" w:pos="4153"/>
        <w:tab w:val="right" w:pos="8306"/>
      </w:tabs>
    </w:pPr>
  </w:style>
  <w:style w:type="paragraph" w:styleId="87">
    <w:name w:val="List Number"/>
    <w:basedOn w:val="1"/>
    <w:uiPriority w:val="0"/>
    <w:pPr>
      <w:numPr>
        <w:ilvl w:val="0"/>
        <w:numId w:val="9"/>
      </w:numPr>
    </w:pPr>
  </w:style>
  <w:style w:type="paragraph" w:styleId="88">
    <w:name w:val="List Number 2"/>
    <w:basedOn w:val="1"/>
    <w:uiPriority w:val="0"/>
    <w:pPr>
      <w:numPr>
        <w:ilvl w:val="0"/>
        <w:numId w:val="10"/>
      </w:numPr>
    </w:pPr>
  </w:style>
  <w:style w:type="paragraph" w:styleId="89">
    <w:name w:val="List"/>
    <w:basedOn w:val="1"/>
    <w:qFormat/>
    <w:uiPriority w:val="0"/>
    <w:pPr>
      <w:ind w:left="360" w:hanging="360"/>
    </w:pPr>
  </w:style>
  <w:style w:type="paragraph" w:styleId="90">
    <w:name w:val="Normal (Web)"/>
    <w:basedOn w:val="1"/>
    <w:qFormat/>
    <w:uiPriority w:val="0"/>
    <w:rPr>
      <w:sz w:val="24"/>
      <w:szCs w:val="24"/>
    </w:rPr>
  </w:style>
  <w:style w:type="paragraph" w:styleId="91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92">
    <w:name w:val="Body Text Indent 2"/>
    <w:basedOn w:val="1"/>
    <w:uiPriority w:val="0"/>
    <w:pPr>
      <w:spacing w:after="120" w:line="480" w:lineRule="auto"/>
      <w:ind w:left="360"/>
    </w:pPr>
  </w:style>
  <w:style w:type="paragraph" w:styleId="93">
    <w:name w:val="Subtitle"/>
    <w:basedOn w:val="1"/>
    <w:qFormat/>
    <w:uiPriority w:val="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94">
    <w:name w:val="Signature"/>
    <w:basedOn w:val="1"/>
    <w:uiPriority w:val="0"/>
    <w:pPr>
      <w:ind w:left="4320"/>
    </w:pPr>
  </w:style>
  <w:style w:type="paragraph" w:styleId="95">
    <w:name w:val="Salutation"/>
    <w:basedOn w:val="1"/>
    <w:next w:val="1"/>
    <w:uiPriority w:val="0"/>
  </w:style>
  <w:style w:type="paragraph" w:styleId="96">
    <w:name w:val="List Continue 2"/>
    <w:basedOn w:val="1"/>
    <w:uiPriority w:val="0"/>
    <w:pPr>
      <w:spacing w:after="120"/>
      <w:ind w:left="720"/>
    </w:pPr>
  </w:style>
  <w:style w:type="paragraph" w:styleId="97">
    <w:name w:val="List Continue 3"/>
    <w:basedOn w:val="1"/>
    <w:qFormat/>
    <w:uiPriority w:val="0"/>
    <w:pPr>
      <w:spacing w:after="120"/>
      <w:ind w:left="1080"/>
    </w:pPr>
  </w:style>
  <w:style w:type="paragraph" w:styleId="98">
    <w:name w:val="List Continue 4"/>
    <w:basedOn w:val="1"/>
    <w:uiPriority w:val="0"/>
    <w:pPr>
      <w:spacing w:after="120"/>
      <w:ind w:left="1440"/>
    </w:pPr>
  </w:style>
  <w:style w:type="paragraph" w:styleId="99">
    <w:name w:val="List Continue 5"/>
    <w:basedOn w:val="1"/>
    <w:qFormat/>
    <w:uiPriority w:val="0"/>
    <w:pPr>
      <w:spacing w:after="120"/>
      <w:ind w:left="1800"/>
    </w:pPr>
  </w:style>
  <w:style w:type="paragraph" w:styleId="100">
    <w:name w:val="List 2"/>
    <w:basedOn w:val="1"/>
    <w:uiPriority w:val="0"/>
    <w:pPr>
      <w:ind w:left="720" w:hanging="360"/>
    </w:pPr>
  </w:style>
  <w:style w:type="paragraph" w:styleId="101">
    <w:name w:val="List 3"/>
    <w:basedOn w:val="1"/>
    <w:qFormat/>
    <w:uiPriority w:val="0"/>
    <w:pPr>
      <w:ind w:left="1080" w:hanging="360"/>
    </w:pPr>
  </w:style>
  <w:style w:type="paragraph" w:styleId="102">
    <w:name w:val="List 4"/>
    <w:basedOn w:val="1"/>
    <w:qFormat/>
    <w:uiPriority w:val="0"/>
    <w:pPr>
      <w:ind w:left="1440" w:hanging="360"/>
    </w:pPr>
  </w:style>
  <w:style w:type="paragraph" w:styleId="103">
    <w:name w:val="HTML Preformatted"/>
    <w:basedOn w:val="1"/>
    <w:uiPriority w:val="0"/>
    <w:rPr>
      <w:rFonts w:ascii="Courier New" w:hAnsi="Courier New" w:cs="Courier New"/>
      <w:sz w:val="20"/>
    </w:rPr>
  </w:style>
  <w:style w:type="paragraph" w:styleId="104">
    <w:name w:val="Block Text"/>
    <w:basedOn w:val="1"/>
    <w:uiPriority w:val="0"/>
    <w:pPr>
      <w:spacing w:after="120"/>
      <w:ind w:left="1440" w:right="1440"/>
    </w:pPr>
  </w:style>
  <w:style w:type="paragraph" w:styleId="105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106">
    <w:name w:val="E-mail Signature"/>
    <w:basedOn w:val="1"/>
    <w:uiPriority w:val="0"/>
  </w:style>
  <w:style w:type="table" w:styleId="107">
    <w:name w:val="Table Colorful 2"/>
    <w:basedOn w:val="12"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8">
    <w:name w:val="Table Grid 2"/>
    <w:basedOn w:val="12"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9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0">
    <w:name w:val="Table Theme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1">
    <w:name w:val="Table Web 3"/>
    <w:basedOn w:val="12"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2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3">
    <w:name w:val="Table Simple 1"/>
    <w:basedOn w:val="12"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4">
    <w:name w:val="Table Grid 1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6">
    <w:name w:val="Table List 5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Classic 4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Grid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9">
    <w:name w:val="Table Classic 1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21">
    <w:name w:val="Table 3D effects 3"/>
    <w:basedOn w:val="12"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2">
    <w:name w:val="Table Columns 3"/>
    <w:basedOn w:val="12"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3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24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5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26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7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8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9">
    <w:name w:val="Table Web 2"/>
    <w:basedOn w:val="12"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0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31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32">
    <w:name w:val="Table List 6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</w:style>
  <w:style w:type="table" w:styleId="133">
    <w:name w:val="Table Grid 4"/>
    <w:basedOn w:val="12"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5">
    <w:name w:val="Table List 8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</w:style>
  <w:style w:type="table" w:styleId="136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7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8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139">
    <w:name w:val="Table List 1"/>
    <w:basedOn w:val="12"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0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1">
    <w:name w:val="Table Colorful 3"/>
    <w:basedOn w:val="12"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2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43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4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45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6">
    <w:name w:val="Table Columns 2"/>
    <w:basedOn w:val="12"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7">
    <w:name w:val="Table Simple 2"/>
    <w:basedOn w:val="12"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8">
    <w:name w:val="Table Simple 3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0">
    <w:name w:val="Table List 2"/>
    <w:basedOn w:val="12"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76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2026-02-02T09:03:00Z</dcterms:created>
  <dc:creator>Marina Petruk</dc:creator>
  <cp:lastModifiedBy>Marina Petruk</cp:lastModifiedBy>
  <dcterms:modified xsi:type="dcterms:W3CDTF">2026-02-02T10:19:53Z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CB278C893B1D46EF9A4E65948EC3EAFE_11</vt:lpwstr>
  </property>
</Properties>
</file>