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B1FB" w14:textId="77777777" w:rsidR="00F53544" w:rsidRPr="005B73C4" w:rsidRDefault="00000000" w:rsidP="005B73C4">
      <w:pPr>
        <w:pStyle w:val="aa"/>
        <w:spacing w:after="0"/>
        <w:ind w:firstLine="709"/>
        <w:jc w:val="both"/>
        <w:rPr>
          <w:rFonts w:ascii="Times New Roman" w:hAnsi="Times New Roman" w:cs="Times New Roman"/>
          <w:sz w:val="22"/>
          <w:szCs w:val="22"/>
          <w:lang w:val="ru-RU"/>
        </w:rPr>
      </w:pPr>
      <w:r w:rsidRPr="005B73C4">
        <w:rPr>
          <w:rFonts w:ascii="Times New Roman" w:hAnsi="Times New Roman" w:cs="Times New Roman"/>
          <w:sz w:val="22"/>
          <w:szCs w:val="22"/>
          <w:lang w:val="ru-RU"/>
        </w:rPr>
        <w:t>СБАЛАНСИРОВАННЫЕ ТРЕНИРОВКИ В ТРЕНАЖЁРНОМ ЗАЛЕ КАК ОСНОВА ЭФФЕКТИВНОГО ФИЗИЧЕСКОГО РАЗВИТИЯ</w:t>
      </w:r>
    </w:p>
    <w:p w14:paraId="50991788" w14:textId="482EE8A1" w:rsidR="005B73C4" w:rsidRPr="005B73C4" w:rsidRDefault="00000000" w:rsidP="005B73C4">
      <w:pPr>
        <w:spacing w:after="0" w:line="240" w:lineRule="auto"/>
        <w:rPr>
          <w:rFonts w:ascii="Times New Roman" w:hAnsi="Times New Roman" w:cs="Times New Roman"/>
          <w:lang w:val="ru-RU"/>
        </w:rPr>
      </w:pPr>
      <w:r w:rsidRPr="005B73C4">
        <w:rPr>
          <w:rFonts w:ascii="Times New Roman" w:hAnsi="Times New Roman" w:cs="Times New Roman"/>
          <w:lang w:val="ru-RU"/>
        </w:rPr>
        <w:t>Столетов</w:t>
      </w:r>
      <w:r w:rsidR="005B73C4" w:rsidRPr="005B73C4">
        <w:rPr>
          <w:rFonts w:ascii="Times New Roman" w:hAnsi="Times New Roman" w:cs="Times New Roman"/>
          <w:lang w:val="ru-RU"/>
        </w:rPr>
        <w:t xml:space="preserve"> </w:t>
      </w:r>
      <w:r w:rsidRPr="005B73C4">
        <w:rPr>
          <w:rFonts w:ascii="Times New Roman" w:hAnsi="Times New Roman" w:cs="Times New Roman"/>
          <w:lang w:val="ru-RU"/>
        </w:rPr>
        <w:t>Александр Юрьевич</w:t>
      </w:r>
      <w:r w:rsidRPr="005B73C4">
        <w:rPr>
          <w:rFonts w:ascii="Times New Roman" w:hAnsi="Times New Roman" w:cs="Times New Roman"/>
          <w:lang w:val="ru-RU"/>
        </w:rPr>
        <w:br/>
        <w:t>РУТ(МИИТ)</w:t>
      </w:r>
      <w:r w:rsidRPr="005B73C4">
        <w:rPr>
          <w:rFonts w:ascii="Times New Roman" w:hAnsi="Times New Roman" w:cs="Times New Roman"/>
          <w:lang w:val="ru-RU"/>
        </w:rPr>
        <w:br/>
        <w:t>Группа: ОМКк-111</w:t>
      </w:r>
    </w:p>
    <w:p w14:paraId="5F183E07" w14:textId="226B2B2C" w:rsidR="005B73C4" w:rsidRPr="005B73C4" w:rsidRDefault="005B73C4" w:rsidP="005B73C4">
      <w:pPr>
        <w:spacing w:after="0" w:line="240" w:lineRule="auto"/>
        <w:ind w:firstLine="709"/>
        <w:jc w:val="both"/>
        <w:rPr>
          <w:rFonts w:ascii="Times New Roman" w:hAnsi="Times New Roman" w:cs="Times New Roman"/>
          <w:b/>
          <w:bCs/>
          <w:lang w:val="ru-RU"/>
        </w:rPr>
      </w:pPr>
      <w:r w:rsidRPr="005B73C4">
        <w:rPr>
          <w:rFonts w:ascii="Times New Roman" w:hAnsi="Times New Roman" w:cs="Times New Roman"/>
          <w:lang w:val="ru-RU"/>
        </w:rPr>
        <w:t xml:space="preserve"> </w:t>
      </w:r>
      <w:r w:rsidRPr="005B73C4">
        <w:rPr>
          <w:rFonts w:ascii="Times New Roman" w:hAnsi="Times New Roman" w:cs="Times New Roman"/>
          <w:b/>
          <w:bCs/>
          <w:lang w:val="ru-RU"/>
        </w:rPr>
        <w:t>Аннотация</w:t>
      </w:r>
      <w:r>
        <w:rPr>
          <w:rFonts w:ascii="Times New Roman" w:hAnsi="Times New Roman" w:cs="Times New Roman"/>
          <w:b/>
          <w:bCs/>
          <w:lang w:val="ru-RU"/>
        </w:rPr>
        <w:t xml:space="preserve">: </w:t>
      </w:r>
      <w:r w:rsidRPr="005B73C4">
        <w:rPr>
          <w:rFonts w:ascii="Times New Roman" w:hAnsi="Times New Roman" w:cs="Times New Roman"/>
          <w:lang w:val="ru-RU"/>
        </w:rPr>
        <w:t>Статья посвящена анализу особенностей организации тренировочного процесса студентов в условиях тренажёрного зала вуза. Рассматриваются проблемы несбалансированных нагрузок, недостаточной мотивации и отсутствия индивидуального подхода. Представлены результаты опроса студентов, а также предложены пути оптимизации тренировочного процесса с использованием современных технологий.</w:t>
      </w:r>
    </w:p>
    <w:p w14:paraId="40107825" w14:textId="77777777" w:rsidR="005B73C4" w:rsidRDefault="005B73C4" w:rsidP="005B73C4">
      <w:pPr>
        <w:spacing w:after="0" w:line="240" w:lineRule="auto"/>
        <w:ind w:firstLine="709"/>
        <w:jc w:val="both"/>
        <w:rPr>
          <w:rFonts w:ascii="Times New Roman" w:hAnsi="Times New Roman" w:cs="Times New Roman"/>
          <w:lang w:val="ru-RU"/>
        </w:rPr>
      </w:pPr>
      <w:r w:rsidRPr="005B73C4">
        <w:rPr>
          <w:rFonts w:ascii="Times New Roman" w:hAnsi="Times New Roman" w:cs="Times New Roman"/>
          <w:b/>
          <w:bCs/>
          <w:lang w:val="ru-RU"/>
        </w:rPr>
        <w:t>Ключевые слова:</w:t>
      </w:r>
      <w:r w:rsidRPr="005B73C4">
        <w:rPr>
          <w:rFonts w:ascii="Times New Roman" w:hAnsi="Times New Roman" w:cs="Times New Roman"/>
          <w:lang w:val="ru-RU"/>
        </w:rPr>
        <w:t xml:space="preserve"> физическая культура, студенты, тренажёрный зал, тренировочный процесс, индивидуализация, мотивация, цифровые технологии.</w:t>
      </w:r>
    </w:p>
    <w:p w14:paraId="0711F29E" w14:textId="77777777" w:rsidR="005B73C4" w:rsidRDefault="005B73C4" w:rsidP="005B73C4">
      <w:pPr>
        <w:spacing w:after="0" w:line="240" w:lineRule="auto"/>
        <w:ind w:firstLine="709"/>
        <w:jc w:val="both"/>
        <w:rPr>
          <w:rFonts w:ascii="Times New Roman" w:hAnsi="Times New Roman" w:cs="Times New Roman"/>
          <w:b/>
          <w:bCs/>
          <w:lang w:val="ru-RU"/>
        </w:rPr>
      </w:pPr>
    </w:p>
    <w:p w14:paraId="3D28BBCD" w14:textId="0F4938BA" w:rsidR="005B73C4" w:rsidRPr="005B73C4" w:rsidRDefault="005B73C4" w:rsidP="005B73C4">
      <w:pPr>
        <w:spacing w:after="0" w:line="240" w:lineRule="auto"/>
        <w:ind w:firstLine="709"/>
        <w:jc w:val="both"/>
        <w:rPr>
          <w:rFonts w:ascii="Times New Roman" w:hAnsi="Times New Roman" w:cs="Times New Roman"/>
        </w:rPr>
      </w:pPr>
      <w:r w:rsidRPr="005B73C4">
        <w:rPr>
          <w:rFonts w:ascii="Times New Roman" w:hAnsi="Times New Roman" w:cs="Times New Roman"/>
          <w:b/>
          <w:bCs/>
        </w:rPr>
        <w:t>Abstract</w:t>
      </w:r>
      <w:r w:rsidRPr="005B73C4">
        <w:rPr>
          <w:rFonts w:ascii="Times New Roman" w:hAnsi="Times New Roman" w:cs="Times New Roman"/>
        </w:rPr>
        <w:t>: The article is devoted to the analysis of the features of the organization of the training process of students in the gym of the university. The problems of unbalanced loads, insufficient motivation and lack of an individual approach are considered. The results of the survey of students are presented, and ways of optimizing the training process with the use of modern technologies are offered.</w:t>
      </w:r>
    </w:p>
    <w:p w14:paraId="5ED22940" w14:textId="5EB98C53" w:rsidR="005B73C4" w:rsidRPr="005B73C4" w:rsidRDefault="005B73C4" w:rsidP="005B73C4">
      <w:pPr>
        <w:spacing w:after="0" w:line="240" w:lineRule="auto"/>
        <w:ind w:firstLine="709"/>
        <w:jc w:val="both"/>
        <w:rPr>
          <w:rFonts w:ascii="Times New Roman" w:hAnsi="Times New Roman" w:cs="Times New Roman"/>
        </w:rPr>
      </w:pPr>
      <w:r w:rsidRPr="005B73C4">
        <w:rPr>
          <w:rFonts w:ascii="Times New Roman" w:hAnsi="Times New Roman" w:cs="Times New Roman"/>
          <w:b/>
          <w:bCs/>
        </w:rPr>
        <w:t>Keywords</w:t>
      </w:r>
      <w:r w:rsidRPr="005B73C4">
        <w:rPr>
          <w:rFonts w:ascii="Times New Roman" w:hAnsi="Times New Roman" w:cs="Times New Roman"/>
        </w:rPr>
        <w:t>: physical culture, students, gym, training process, individualization, motivation, digital technologies.</w:t>
      </w:r>
    </w:p>
    <w:p w14:paraId="52DE08F8" w14:textId="01375E2A" w:rsidR="005B73C4" w:rsidRPr="005B73C4" w:rsidRDefault="005B73C4" w:rsidP="005B73C4">
      <w:pPr>
        <w:spacing w:after="0" w:line="240" w:lineRule="auto"/>
        <w:ind w:firstLine="709"/>
        <w:jc w:val="both"/>
        <w:rPr>
          <w:rFonts w:ascii="Times New Roman" w:hAnsi="Times New Roman" w:cs="Times New Roman"/>
        </w:rPr>
      </w:pPr>
    </w:p>
    <w:p w14:paraId="2B0AF0A8" w14:textId="77777777" w:rsidR="005B73C4" w:rsidRPr="005B73C4" w:rsidRDefault="005B73C4" w:rsidP="005B73C4">
      <w:pPr>
        <w:spacing w:after="0" w:line="240" w:lineRule="auto"/>
        <w:ind w:firstLine="709"/>
        <w:jc w:val="both"/>
        <w:rPr>
          <w:rFonts w:ascii="Times New Roman" w:hAnsi="Times New Roman" w:cs="Times New Roman"/>
          <w:b/>
          <w:bCs/>
          <w:lang w:val="ru-RU"/>
        </w:rPr>
      </w:pPr>
      <w:r w:rsidRPr="005B73C4">
        <w:rPr>
          <w:rFonts w:ascii="Times New Roman" w:hAnsi="Times New Roman" w:cs="Times New Roman"/>
          <w:b/>
          <w:bCs/>
          <w:lang w:val="ru-RU"/>
        </w:rPr>
        <w:t>Основная часть</w:t>
      </w:r>
    </w:p>
    <w:p w14:paraId="5DBF1959" w14:textId="77777777" w:rsidR="005B73C4" w:rsidRPr="005B73C4" w:rsidRDefault="005B73C4" w:rsidP="005B73C4">
      <w:pPr>
        <w:spacing w:after="0" w:line="240" w:lineRule="auto"/>
        <w:ind w:firstLine="709"/>
        <w:jc w:val="both"/>
        <w:rPr>
          <w:rFonts w:ascii="Times New Roman" w:hAnsi="Times New Roman" w:cs="Times New Roman"/>
          <w:lang w:val="ru-RU"/>
        </w:rPr>
      </w:pPr>
      <w:r w:rsidRPr="005B73C4">
        <w:rPr>
          <w:rFonts w:ascii="Times New Roman" w:hAnsi="Times New Roman" w:cs="Times New Roman"/>
          <w:lang w:val="ru-RU"/>
        </w:rPr>
        <w:t>Современная система физического воспитания в вузах сталкивается с рядом проблем, среди которых особенно выделяются низкая мотивация студентов и формальный подход к занятиям. Несмотря на наличие тренажёрных залов и оборудования, многие обучающиеся не достигают значимых результатов из-за отсутствия грамотного построения тренировочного процесса.</w:t>
      </w:r>
    </w:p>
    <w:p w14:paraId="073C4DA4" w14:textId="77777777" w:rsidR="005B73C4" w:rsidRPr="005B73C4" w:rsidRDefault="005B73C4" w:rsidP="005B73C4">
      <w:pPr>
        <w:spacing w:after="0" w:line="240" w:lineRule="auto"/>
        <w:ind w:firstLine="709"/>
        <w:jc w:val="both"/>
        <w:rPr>
          <w:rFonts w:ascii="Times New Roman" w:hAnsi="Times New Roman" w:cs="Times New Roman"/>
          <w:lang w:val="ru-RU"/>
        </w:rPr>
      </w:pPr>
      <w:r w:rsidRPr="005B73C4">
        <w:rPr>
          <w:rFonts w:ascii="Times New Roman" w:hAnsi="Times New Roman" w:cs="Times New Roman"/>
          <w:lang w:val="ru-RU"/>
        </w:rPr>
        <w:t>Одной из ключевых причин является несбалансированность тренировок. Студенты часто делают акцент либо на силовых упражнениях, либо на кардионагрузке, игнорируя другие важные компоненты. Это приводит к снижению эффективности занятий и увеличению риска травм.</w:t>
      </w:r>
    </w:p>
    <w:p w14:paraId="2F7B4C0B" w14:textId="77777777" w:rsidR="005B73C4" w:rsidRPr="005B73C4" w:rsidRDefault="005B73C4" w:rsidP="005B73C4">
      <w:pPr>
        <w:spacing w:after="0" w:line="240" w:lineRule="auto"/>
        <w:ind w:firstLine="709"/>
        <w:jc w:val="both"/>
        <w:rPr>
          <w:rFonts w:ascii="Times New Roman" w:hAnsi="Times New Roman" w:cs="Times New Roman"/>
          <w:lang w:val="ru-RU"/>
        </w:rPr>
      </w:pPr>
      <w:r w:rsidRPr="005B73C4">
        <w:rPr>
          <w:rFonts w:ascii="Times New Roman" w:hAnsi="Times New Roman" w:cs="Times New Roman"/>
          <w:lang w:val="ru-RU"/>
        </w:rPr>
        <w:t>Оптимизация тренировочного процесса предполагает комплексный подход, включающий:</w:t>
      </w:r>
    </w:p>
    <w:p w14:paraId="28211611" w14:textId="77777777" w:rsidR="005B73C4" w:rsidRPr="005B73C4" w:rsidRDefault="005B73C4" w:rsidP="005B73C4">
      <w:pPr>
        <w:pStyle w:val="ae"/>
        <w:numPr>
          <w:ilvl w:val="0"/>
          <w:numId w:val="23"/>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t>равномерное распределение нагрузки;</w:t>
      </w:r>
    </w:p>
    <w:p w14:paraId="18585C60" w14:textId="77777777" w:rsidR="005B73C4" w:rsidRPr="005B73C4" w:rsidRDefault="005B73C4" w:rsidP="005B73C4">
      <w:pPr>
        <w:pStyle w:val="ae"/>
        <w:numPr>
          <w:ilvl w:val="0"/>
          <w:numId w:val="23"/>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t>сочетание силовых и кардиоупражнений;</w:t>
      </w:r>
    </w:p>
    <w:p w14:paraId="10DC8C52" w14:textId="77777777" w:rsidR="005B73C4" w:rsidRPr="005B73C4" w:rsidRDefault="005B73C4" w:rsidP="005B73C4">
      <w:pPr>
        <w:pStyle w:val="ae"/>
        <w:numPr>
          <w:ilvl w:val="0"/>
          <w:numId w:val="23"/>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t>учёт индивидуальных особенностей;</w:t>
      </w:r>
    </w:p>
    <w:p w14:paraId="77FFD72A" w14:textId="77777777" w:rsidR="005B73C4" w:rsidRPr="005B73C4" w:rsidRDefault="005B73C4" w:rsidP="005B73C4">
      <w:pPr>
        <w:pStyle w:val="ae"/>
        <w:numPr>
          <w:ilvl w:val="0"/>
          <w:numId w:val="23"/>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t>контроль восстановления.</w:t>
      </w:r>
    </w:p>
    <w:p w14:paraId="2CEE5AFF" w14:textId="77777777" w:rsidR="005B73C4" w:rsidRPr="005B73C4" w:rsidRDefault="005B73C4" w:rsidP="005B73C4">
      <w:pPr>
        <w:spacing w:after="0" w:line="240" w:lineRule="auto"/>
        <w:ind w:firstLine="709"/>
        <w:jc w:val="both"/>
        <w:rPr>
          <w:rFonts w:ascii="Times New Roman" w:hAnsi="Times New Roman" w:cs="Times New Roman"/>
          <w:lang w:val="ru-RU"/>
        </w:rPr>
      </w:pPr>
      <w:r w:rsidRPr="005B73C4">
        <w:rPr>
          <w:rFonts w:ascii="Times New Roman" w:hAnsi="Times New Roman" w:cs="Times New Roman"/>
          <w:lang w:val="ru-RU"/>
        </w:rPr>
        <w:t>Особую роль играет индивидуализация тренировок. В условиях учебных занятий преподавателю сложно уделить внимание каждому студенту, что снижает эффективность процесса. В этой связи перспективным направлением является использование цифровых технологий, позволяющих отслеживать физическую активность и корректировать нагрузку.</w:t>
      </w:r>
    </w:p>
    <w:p w14:paraId="4F25C27A" w14:textId="44241346" w:rsidR="005B73C4" w:rsidRPr="005B73C4" w:rsidRDefault="005B73C4" w:rsidP="005B73C4">
      <w:pPr>
        <w:spacing w:after="0" w:line="240" w:lineRule="auto"/>
        <w:ind w:firstLine="709"/>
        <w:jc w:val="both"/>
        <w:rPr>
          <w:rFonts w:ascii="Times New Roman" w:hAnsi="Times New Roman" w:cs="Times New Roman"/>
          <w:lang w:val="ru-RU"/>
        </w:rPr>
      </w:pPr>
    </w:p>
    <w:p w14:paraId="76A293FD" w14:textId="77777777" w:rsidR="005B73C4" w:rsidRPr="005B73C4" w:rsidRDefault="005B73C4" w:rsidP="005B73C4">
      <w:pPr>
        <w:spacing w:after="0" w:line="240" w:lineRule="auto"/>
        <w:ind w:firstLine="709"/>
        <w:jc w:val="both"/>
        <w:rPr>
          <w:rFonts w:ascii="Times New Roman" w:hAnsi="Times New Roman" w:cs="Times New Roman"/>
          <w:b/>
          <w:bCs/>
          <w:lang w:val="ru-RU"/>
        </w:rPr>
      </w:pPr>
      <w:r w:rsidRPr="005B73C4">
        <w:rPr>
          <w:rFonts w:ascii="Times New Roman" w:hAnsi="Times New Roman" w:cs="Times New Roman"/>
          <w:b/>
          <w:bCs/>
          <w:lang w:val="ru-RU"/>
        </w:rPr>
        <w:t>Практическое исследование</w:t>
      </w:r>
    </w:p>
    <w:p w14:paraId="561450A9" w14:textId="77777777" w:rsidR="005B73C4" w:rsidRPr="005B73C4" w:rsidRDefault="005B73C4" w:rsidP="005B73C4">
      <w:pPr>
        <w:spacing w:after="0" w:line="240" w:lineRule="auto"/>
        <w:ind w:firstLine="709"/>
        <w:jc w:val="both"/>
        <w:rPr>
          <w:rFonts w:ascii="Times New Roman" w:hAnsi="Times New Roman" w:cs="Times New Roman"/>
          <w:lang w:val="ru-RU"/>
        </w:rPr>
      </w:pPr>
      <w:r w:rsidRPr="005B73C4">
        <w:rPr>
          <w:rFonts w:ascii="Times New Roman" w:hAnsi="Times New Roman" w:cs="Times New Roman"/>
          <w:lang w:val="ru-RU"/>
        </w:rPr>
        <w:t>С целью изучения отношения студентов к тренировкам в тренажёрном зале было проведено исследование на базе РУТ (МИИТ).</w:t>
      </w:r>
    </w:p>
    <w:p w14:paraId="6467580E" w14:textId="77777777" w:rsidR="005B73C4" w:rsidRPr="005B73C4" w:rsidRDefault="005B73C4" w:rsidP="005B73C4">
      <w:pPr>
        <w:spacing w:after="0" w:line="240" w:lineRule="auto"/>
        <w:ind w:firstLine="709"/>
        <w:jc w:val="both"/>
        <w:rPr>
          <w:rFonts w:ascii="Times New Roman" w:hAnsi="Times New Roman" w:cs="Times New Roman"/>
          <w:lang w:val="ru-RU"/>
        </w:rPr>
      </w:pPr>
      <w:r w:rsidRPr="005B73C4">
        <w:rPr>
          <w:rFonts w:ascii="Times New Roman" w:hAnsi="Times New Roman" w:cs="Times New Roman"/>
          <w:lang w:val="ru-RU"/>
        </w:rPr>
        <w:t xml:space="preserve">В опросе приняли участие </w:t>
      </w:r>
      <w:r w:rsidRPr="005B73C4">
        <w:rPr>
          <w:rFonts w:ascii="Times New Roman" w:hAnsi="Times New Roman" w:cs="Times New Roman"/>
          <w:b/>
          <w:bCs/>
          <w:lang w:val="ru-RU"/>
        </w:rPr>
        <w:t>25 студентов</w:t>
      </w:r>
      <w:r w:rsidRPr="005B73C4">
        <w:rPr>
          <w:rFonts w:ascii="Times New Roman" w:hAnsi="Times New Roman" w:cs="Times New Roman"/>
          <w:lang w:val="ru-RU"/>
        </w:rPr>
        <w:t xml:space="preserve"> 1–2 курсов (14 юношей и 11 девушек).</w:t>
      </w:r>
    </w:p>
    <w:p w14:paraId="6BAA0A2B" w14:textId="77777777" w:rsidR="005B73C4" w:rsidRPr="005B73C4" w:rsidRDefault="005B73C4" w:rsidP="005B73C4">
      <w:pPr>
        <w:spacing w:after="0" w:line="240" w:lineRule="auto"/>
        <w:ind w:firstLine="709"/>
        <w:jc w:val="both"/>
        <w:rPr>
          <w:rFonts w:ascii="Times New Roman" w:hAnsi="Times New Roman" w:cs="Times New Roman"/>
          <w:lang w:val="ru-RU"/>
        </w:rPr>
      </w:pPr>
      <w:r w:rsidRPr="005B73C4">
        <w:rPr>
          <w:rFonts w:ascii="Times New Roman" w:hAnsi="Times New Roman" w:cs="Times New Roman"/>
          <w:lang w:val="ru-RU"/>
        </w:rPr>
        <w:t>Результаты показали:</w:t>
      </w:r>
    </w:p>
    <w:p w14:paraId="755501D6" w14:textId="77777777" w:rsidR="005B73C4" w:rsidRPr="005B73C4" w:rsidRDefault="005B73C4" w:rsidP="005B73C4">
      <w:pPr>
        <w:numPr>
          <w:ilvl w:val="0"/>
          <w:numId w:val="18"/>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t>76% студентов не имеют чёткого плана тренировок;</w:t>
      </w:r>
    </w:p>
    <w:p w14:paraId="59347670" w14:textId="77777777" w:rsidR="005B73C4" w:rsidRPr="005B73C4" w:rsidRDefault="005B73C4" w:rsidP="005B73C4">
      <w:pPr>
        <w:numPr>
          <w:ilvl w:val="0"/>
          <w:numId w:val="18"/>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lastRenderedPageBreak/>
        <w:t>68% считают свои занятия недостаточно эффективными;</w:t>
      </w:r>
    </w:p>
    <w:p w14:paraId="4CB07EBA" w14:textId="77777777" w:rsidR="005B73C4" w:rsidRPr="005B73C4" w:rsidRDefault="005B73C4" w:rsidP="005B73C4">
      <w:pPr>
        <w:numPr>
          <w:ilvl w:val="0"/>
          <w:numId w:val="18"/>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t>72% хотели бы получать индивидуальные рекомендации;</w:t>
      </w:r>
    </w:p>
    <w:p w14:paraId="29FA8FD2" w14:textId="77777777" w:rsidR="005B73C4" w:rsidRPr="005B73C4" w:rsidRDefault="005B73C4" w:rsidP="005B73C4">
      <w:pPr>
        <w:numPr>
          <w:ilvl w:val="0"/>
          <w:numId w:val="18"/>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t>60% заинтересованы в использовании приложений или ИИ для тренировок.</w:t>
      </w:r>
    </w:p>
    <w:p w14:paraId="0C6C347F" w14:textId="77777777" w:rsidR="005B73C4" w:rsidRPr="005B73C4" w:rsidRDefault="005B73C4" w:rsidP="005B73C4">
      <w:pPr>
        <w:spacing w:after="0" w:line="240" w:lineRule="auto"/>
        <w:ind w:firstLine="709"/>
        <w:jc w:val="both"/>
        <w:rPr>
          <w:rFonts w:ascii="Times New Roman" w:hAnsi="Times New Roman" w:cs="Times New Roman"/>
          <w:lang w:val="ru-RU"/>
        </w:rPr>
      </w:pPr>
      <w:r w:rsidRPr="005B73C4">
        <w:rPr>
          <w:rFonts w:ascii="Times New Roman" w:hAnsi="Times New Roman" w:cs="Times New Roman"/>
          <w:lang w:val="ru-RU"/>
        </w:rPr>
        <w:t>Также было выявлено, что большинство студентов не уделяют достаточного внимания восстановлению, что негативно влияет на их физическое состояние.</w:t>
      </w:r>
    </w:p>
    <w:p w14:paraId="7EA2E25A" w14:textId="77777777" w:rsidR="005B73C4" w:rsidRPr="00496787" w:rsidRDefault="005B73C4" w:rsidP="005B73C4">
      <w:pPr>
        <w:spacing w:after="0" w:line="240" w:lineRule="auto"/>
        <w:jc w:val="both"/>
        <w:rPr>
          <w:rFonts w:ascii="Times New Roman" w:hAnsi="Times New Roman" w:cs="Times New Roman"/>
          <w:lang w:val="ru-RU"/>
        </w:rPr>
      </w:pPr>
    </w:p>
    <w:p w14:paraId="2F752168" w14:textId="77777777" w:rsidR="005B73C4" w:rsidRPr="00496787" w:rsidRDefault="005B73C4" w:rsidP="005B73C4">
      <w:pPr>
        <w:spacing w:after="0" w:line="240" w:lineRule="auto"/>
        <w:jc w:val="both"/>
        <w:rPr>
          <w:rFonts w:ascii="Times New Roman" w:hAnsi="Times New Roman" w:cs="Times New Roman"/>
          <w:lang w:val="ru-RU"/>
        </w:rPr>
      </w:pPr>
    </w:p>
    <w:p w14:paraId="5F88EDD0" w14:textId="77777777" w:rsidR="005B73C4" w:rsidRPr="00496787" w:rsidRDefault="005B73C4" w:rsidP="005B73C4">
      <w:pPr>
        <w:spacing w:after="0" w:line="240" w:lineRule="auto"/>
        <w:jc w:val="both"/>
        <w:rPr>
          <w:rFonts w:ascii="Times New Roman" w:hAnsi="Times New Roman" w:cs="Times New Roman"/>
          <w:lang w:val="ru-RU"/>
        </w:rPr>
      </w:pPr>
    </w:p>
    <w:p w14:paraId="1D6F5D0F" w14:textId="4C226BA8" w:rsidR="005B73C4" w:rsidRPr="005B73C4" w:rsidRDefault="005B73C4" w:rsidP="005B73C4">
      <w:pPr>
        <w:spacing w:after="0" w:line="240" w:lineRule="auto"/>
        <w:jc w:val="both"/>
        <w:rPr>
          <w:rFonts w:ascii="Times New Roman" w:hAnsi="Times New Roman" w:cs="Times New Roman"/>
          <w:b/>
          <w:bCs/>
          <w:lang w:val="ru-RU"/>
        </w:rPr>
      </w:pPr>
      <w:r w:rsidRPr="005B73C4">
        <w:rPr>
          <w:rFonts w:ascii="Times New Roman" w:hAnsi="Times New Roman" w:cs="Times New Roman"/>
          <w:b/>
          <w:bCs/>
          <w:lang w:val="ru-RU"/>
        </w:rPr>
        <w:t>Практическое значение для вуза</w:t>
      </w:r>
    </w:p>
    <w:p w14:paraId="5451D03B" w14:textId="77777777" w:rsidR="005B73C4" w:rsidRPr="005B73C4" w:rsidRDefault="005B73C4" w:rsidP="005B73C4">
      <w:pPr>
        <w:spacing w:after="0" w:line="240" w:lineRule="auto"/>
        <w:ind w:firstLine="709"/>
        <w:jc w:val="both"/>
        <w:rPr>
          <w:rFonts w:ascii="Times New Roman" w:hAnsi="Times New Roman" w:cs="Times New Roman"/>
          <w:lang w:val="ru-RU"/>
        </w:rPr>
      </w:pPr>
      <w:r w:rsidRPr="005B73C4">
        <w:rPr>
          <w:rFonts w:ascii="Times New Roman" w:hAnsi="Times New Roman" w:cs="Times New Roman"/>
          <w:lang w:val="ru-RU"/>
        </w:rPr>
        <w:t>Результаты исследования могут быть использованы в РУТ (МИИТ) для совершенствования учебного процесса по физической культуре.</w:t>
      </w:r>
    </w:p>
    <w:p w14:paraId="61AE41B8" w14:textId="77777777" w:rsidR="005B73C4" w:rsidRPr="005B73C4" w:rsidRDefault="005B73C4" w:rsidP="005B73C4">
      <w:pPr>
        <w:spacing w:after="0" w:line="240" w:lineRule="auto"/>
        <w:ind w:firstLine="709"/>
        <w:jc w:val="both"/>
        <w:rPr>
          <w:rFonts w:ascii="Times New Roman" w:hAnsi="Times New Roman" w:cs="Times New Roman"/>
          <w:lang w:val="ru-RU"/>
        </w:rPr>
      </w:pPr>
      <w:r w:rsidRPr="005B73C4">
        <w:rPr>
          <w:rFonts w:ascii="Times New Roman" w:hAnsi="Times New Roman" w:cs="Times New Roman"/>
          <w:lang w:val="ru-RU"/>
        </w:rPr>
        <w:t>В частности, предлагается:</w:t>
      </w:r>
    </w:p>
    <w:p w14:paraId="751C2B53" w14:textId="77777777" w:rsidR="005B73C4" w:rsidRPr="005B73C4" w:rsidRDefault="005B73C4" w:rsidP="005B73C4">
      <w:pPr>
        <w:numPr>
          <w:ilvl w:val="0"/>
          <w:numId w:val="19"/>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t>внедрение базовых программ сбалансированных тренировок для студентов;</w:t>
      </w:r>
    </w:p>
    <w:p w14:paraId="54B6F62E" w14:textId="77777777" w:rsidR="005B73C4" w:rsidRPr="005B73C4" w:rsidRDefault="005B73C4" w:rsidP="005B73C4">
      <w:pPr>
        <w:numPr>
          <w:ilvl w:val="0"/>
          <w:numId w:val="19"/>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t>использование цифровых сервисов для контроля нагрузки;</w:t>
      </w:r>
    </w:p>
    <w:p w14:paraId="0A0F1343" w14:textId="77777777" w:rsidR="005B73C4" w:rsidRPr="005B73C4" w:rsidRDefault="005B73C4" w:rsidP="005B73C4">
      <w:pPr>
        <w:numPr>
          <w:ilvl w:val="0"/>
          <w:numId w:val="19"/>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t>повышение информированности студентов о принципах тренировок;</w:t>
      </w:r>
    </w:p>
    <w:p w14:paraId="7F62AEED" w14:textId="77777777" w:rsidR="005B73C4" w:rsidRPr="005B73C4" w:rsidRDefault="005B73C4" w:rsidP="005B73C4">
      <w:pPr>
        <w:numPr>
          <w:ilvl w:val="0"/>
          <w:numId w:val="19"/>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t>развитие индивидуального подхода в рамках занятий.</w:t>
      </w:r>
    </w:p>
    <w:p w14:paraId="07DDC624" w14:textId="77777777" w:rsidR="005B73C4" w:rsidRPr="005B73C4" w:rsidRDefault="005B73C4" w:rsidP="005B73C4">
      <w:pPr>
        <w:spacing w:after="0" w:line="240" w:lineRule="auto"/>
        <w:ind w:firstLine="709"/>
        <w:jc w:val="both"/>
        <w:rPr>
          <w:rFonts w:ascii="Times New Roman" w:hAnsi="Times New Roman" w:cs="Times New Roman"/>
          <w:lang w:val="ru-RU"/>
        </w:rPr>
      </w:pPr>
      <w:r w:rsidRPr="005B73C4">
        <w:rPr>
          <w:rFonts w:ascii="Times New Roman" w:hAnsi="Times New Roman" w:cs="Times New Roman"/>
          <w:lang w:val="ru-RU"/>
        </w:rPr>
        <w:t>Реализация данных мер позволит повысить эффективность занятий, снизить травматизм и увеличить вовлечённость студентов в физическую активность.</w:t>
      </w:r>
    </w:p>
    <w:p w14:paraId="62071949" w14:textId="3B81DB6C" w:rsidR="005B73C4" w:rsidRPr="005B73C4" w:rsidRDefault="005B73C4" w:rsidP="005B73C4">
      <w:pPr>
        <w:spacing w:after="0" w:line="240" w:lineRule="auto"/>
        <w:ind w:firstLine="709"/>
        <w:jc w:val="both"/>
        <w:rPr>
          <w:rFonts w:ascii="Times New Roman" w:hAnsi="Times New Roman" w:cs="Times New Roman"/>
          <w:lang w:val="ru-RU"/>
        </w:rPr>
      </w:pPr>
    </w:p>
    <w:p w14:paraId="4561E6ED" w14:textId="77777777" w:rsidR="005B73C4" w:rsidRPr="005B73C4" w:rsidRDefault="005B73C4" w:rsidP="005B73C4">
      <w:pPr>
        <w:spacing w:after="0" w:line="240" w:lineRule="auto"/>
        <w:ind w:firstLine="709"/>
        <w:jc w:val="both"/>
        <w:rPr>
          <w:rFonts w:ascii="Times New Roman" w:hAnsi="Times New Roman" w:cs="Times New Roman"/>
          <w:b/>
          <w:bCs/>
          <w:lang w:val="ru-RU"/>
        </w:rPr>
      </w:pPr>
      <w:r w:rsidRPr="005B73C4">
        <w:rPr>
          <w:rFonts w:ascii="Times New Roman" w:hAnsi="Times New Roman" w:cs="Times New Roman"/>
          <w:b/>
          <w:bCs/>
          <w:lang w:val="ru-RU"/>
        </w:rPr>
        <w:t>Выводы</w:t>
      </w:r>
    </w:p>
    <w:p w14:paraId="57E4F108" w14:textId="77777777" w:rsidR="005B73C4" w:rsidRPr="005B73C4" w:rsidRDefault="005B73C4" w:rsidP="005B73C4">
      <w:pPr>
        <w:numPr>
          <w:ilvl w:val="0"/>
          <w:numId w:val="20"/>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t>Основной проблемой тренировочного процесса студентов является отсутствие сбалансированного подхода к нагрузкам.</w:t>
      </w:r>
    </w:p>
    <w:p w14:paraId="04FF9F12" w14:textId="77777777" w:rsidR="005B73C4" w:rsidRPr="005B73C4" w:rsidRDefault="005B73C4" w:rsidP="005B73C4">
      <w:pPr>
        <w:numPr>
          <w:ilvl w:val="0"/>
          <w:numId w:val="20"/>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t>Большинство студентов нуждаются в индивидуализации тренировок и методической поддержке.</w:t>
      </w:r>
    </w:p>
    <w:p w14:paraId="5D861CE0" w14:textId="77777777" w:rsidR="005B73C4" w:rsidRPr="005B73C4" w:rsidRDefault="005B73C4" w:rsidP="005B73C4">
      <w:pPr>
        <w:numPr>
          <w:ilvl w:val="0"/>
          <w:numId w:val="20"/>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t>Использование цифровых технологий способно повысить эффективность занятий и мотивацию обучающихся.</w:t>
      </w:r>
    </w:p>
    <w:p w14:paraId="7D0EA513" w14:textId="77777777" w:rsidR="005B73C4" w:rsidRPr="005B73C4" w:rsidRDefault="005B73C4" w:rsidP="005B73C4">
      <w:pPr>
        <w:numPr>
          <w:ilvl w:val="0"/>
          <w:numId w:val="20"/>
        </w:numPr>
        <w:spacing w:after="0" w:line="240" w:lineRule="auto"/>
        <w:ind w:left="0" w:firstLine="709"/>
        <w:jc w:val="both"/>
        <w:rPr>
          <w:rFonts w:ascii="Times New Roman" w:hAnsi="Times New Roman" w:cs="Times New Roman"/>
          <w:lang w:val="ru-RU"/>
        </w:rPr>
      </w:pPr>
      <w:r w:rsidRPr="005B73C4">
        <w:rPr>
          <w:rFonts w:ascii="Times New Roman" w:hAnsi="Times New Roman" w:cs="Times New Roman"/>
          <w:lang w:val="ru-RU"/>
        </w:rPr>
        <w:t>Внедрение предложенных мер в учебный процесс РУТ (МИИТ) позволит улучшить качество физической подготовки студентов.</w:t>
      </w:r>
    </w:p>
    <w:p w14:paraId="1D4341F6" w14:textId="5D4DED00" w:rsidR="005B73C4" w:rsidRPr="00496787" w:rsidRDefault="005B73C4" w:rsidP="005B73C4">
      <w:pPr>
        <w:pStyle w:val="1"/>
        <w:spacing w:before="0" w:line="240" w:lineRule="auto"/>
        <w:jc w:val="both"/>
        <w:rPr>
          <w:rFonts w:ascii="Times New Roman" w:hAnsi="Times New Roman" w:cs="Times New Roman"/>
          <w:sz w:val="22"/>
          <w:szCs w:val="22"/>
          <w:lang w:val="ru-RU"/>
        </w:rPr>
      </w:pPr>
    </w:p>
    <w:p w14:paraId="2F17E440" w14:textId="5433C965" w:rsidR="00F53544" w:rsidRPr="005B73C4" w:rsidRDefault="00496787" w:rsidP="00496787">
      <w:pPr>
        <w:pStyle w:val="1"/>
        <w:spacing w:before="0" w:line="240" w:lineRule="auto"/>
        <w:ind w:firstLine="709"/>
        <w:jc w:val="both"/>
        <w:rPr>
          <w:rFonts w:ascii="Times New Roman" w:hAnsi="Times New Roman" w:cs="Times New Roman"/>
          <w:color w:val="000000" w:themeColor="text1"/>
          <w:sz w:val="22"/>
          <w:szCs w:val="22"/>
          <w:lang w:val="ru-RU"/>
        </w:rPr>
      </w:pPr>
      <w:r>
        <w:rPr>
          <w:rFonts w:ascii="Times New Roman" w:hAnsi="Times New Roman" w:cs="Times New Roman"/>
          <w:color w:val="000000" w:themeColor="text1"/>
          <w:sz w:val="22"/>
          <w:szCs w:val="22"/>
          <w:lang w:val="ru-RU"/>
        </w:rPr>
        <w:t xml:space="preserve">                                                       </w:t>
      </w:r>
      <w:r w:rsidR="00000000" w:rsidRPr="005B73C4">
        <w:rPr>
          <w:rFonts w:ascii="Times New Roman" w:hAnsi="Times New Roman" w:cs="Times New Roman"/>
          <w:color w:val="000000" w:themeColor="text1"/>
          <w:sz w:val="22"/>
          <w:szCs w:val="22"/>
          <w:lang w:val="ru-RU"/>
        </w:rPr>
        <w:t>Список литературы</w:t>
      </w:r>
    </w:p>
    <w:p w14:paraId="1C1D5496" w14:textId="04251708" w:rsidR="00496787" w:rsidRPr="00496787" w:rsidRDefault="00496787" w:rsidP="00496787">
      <w:pPr>
        <w:pStyle w:val="ae"/>
        <w:numPr>
          <w:ilvl w:val="0"/>
          <w:numId w:val="24"/>
        </w:numPr>
        <w:spacing w:after="0" w:line="240" w:lineRule="auto"/>
        <w:jc w:val="both"/>
        <w:rPr>
          <w:rFonts w:ascii="Times New Roman" w:hAnsi="Times New Roman" w:cs="Times New Roman"/>
          <w:lang w:val="ru-RU"/>
        </w:rPr>
      </w:pPr>
      <w:r w:rsidRPr="00496787">
        <w:rPr>
          <w:rFonts w:ascii="Times New Roman" w:hAnsi="Times New Roman" w:cs="Times New Roman"/>
          <w:lang w:val="ru-RU"/>
        </w:rPr>
        <w:t xml:space="preserve">азвитие студенческого спорта в РУТ (МИИТ) // Российский университет транспорта. — 2025. — URL: </w:t>
      </w:r>
      <w:hyperlink r:id="rId6" w:tgtFrame="_new" w:history="1">
        <w:r w:rsidRPr="00496787">
          <w:rPr>
            <w:rStyle w:val="aff9"/>
            <w:rFonts w:ascii="Times New Roman" w:hAnsi="Times New Roman" w:cs="Times New Roman"/>
            <w:lang w:val="ru-RU"/>
          </w:rPr>
          <w:t>https://www.miit.ru/</w:t>
        </w:r>
      </w:hyperlink>
      <w:r w:rsidRPr="00496787">
        <w:rPr>
          <w:rFonts w:ascii="Times New Roman" w:hAnsi="Times New Roman" w:cs="Times New Roman"/>
          <w:lang w:val="ru-RU"/>
        </w:rPr>
        <w:t xml:space="preserve"> (дата обращения: 13.04.2026). </w:t>
      </w:r>
    </w:p>
    <w:p w14:paraId="2C42AD06" w14:textId="4DAFACD5" w:rsidR="00496787" w:rsidRPr="00496787" w:rsidRDefault="00496787" w:rsidP="00496787">
      <w:pPr>
        <w:pStyle w:val="ae"/>
        <w:numPr>
          <w:ilvl w:val="0"/>
          <w:numId w:val="24"/>
        </w:numPr>
        <w:spacing w:after="0" w:line="240" w:lineRule="auto"/>
        <w:jc w:val="both"/>
        <w:rPr>
          <w:rFonts w:ascii="Times New Roman" w:hAnsi="Times New Roman" w:cs="Times New Roman"/>
          <w:lang w:val="ru-RU"/>
        </w:rPr>
      </w:pPr>
      <w:r w:rsidRPr="00496787">
        <w:rPr>
          <w:rFonts w:ascii="Times New Roman" w:hAnsi="Times New Roman" w:cs="Times New Roman"/>
          <w:lang w:val="ru-RU"/>
        </w:rPr>
        <w:t xml:space="preserve">Методические рекомендации по организации занятий физической культурой в образовательных организациях высшего образования // Министерство науки и высшего образования Российской Федерации. — 2024. — URL: </w:t>
      </w:r>
      <w:hyperlink r:id="rId7" w:tgtFrame="_new" w:history="1">
        <w:r w:rsidRPr="00496787">
          <w:rPr>
            <w:rStyle w:val="aff9"/>
            <w:rFonts w:ascii="Times New Roman" w:hAnsi="Times New Roman" w:cs="Times New Roman"/>
            <w:lang w:val="ru-RU"/>
          </w:rPr>
          <w:t>https://minobrnauki.gov.ru/</w:t>
        </w:r>
      </w:hyperlink>
      <w:r w:rsidRPr="00496787">
        <w:rPr>
          <w:rFonts w:ascii="Times New Roman" w:hAnsi="Times New Roman" w:cs="Times New Roman"/>
          <w:lang w:val="ru-RU"/>
        </w:rPr>
        <w:t xml:space="preserve"> (дата обращения: 13.04.2026). </w:t>
      </w:r>
    </w:p>
    <w:p w14:paraId="14F4914E" w14:textId="2CA41DE8" w:rsidR="00496787" w:rsidRPr="00496787" w:rsidRDefault="00496787" w:rsidP="00496787">
      <w:pPr>
        <w:pStyle w:val="ae"/>
        <w:numPr>
          <w:ilvl w:val="0"/>
          <w:numId w:val="24"/>
        </w:numPr>
        <w:spacing w:after="0" w:line="240" w:lineRule="auto"/>
        <w:jc w:val="both"/>
        <w:rPr>
          <w:rFonts w:ascii="Times New Roman" w:hAnsi="Times New Roman" w:cs="Times New Roman"/>
          <w:lang w:val="ru-RU"/>
        </w:rPr>
      </w:pPr>
      <w:r w:rsidRPr="00496787">
        <w:rPr>
          <w:rFonts w:ascii="Times New Roman" w:hAnsi="Times New Roman" w:cs="Times New Roman"/>
          <w:lang w:val="ru-RU"/>
        </w:rPr>
        <w:t xml:space="preserve">Галиакберов, Р. Р. Разработка цифровых методик с использованием искусственного интеллекта для физической культуры / Р. Р. Галиакберов, А. Т. Иржанова // Молодой ученый. — 2025. — № 18 (569). — С. 451–453. </w:t>
      </w:r>
    </w:p>
    <w:p w14:paraId="057713D0" w14:textId="4B22DBEC" w:rsidR="00496787" w:rsidRPr="00496787" w:rsidRDefault="00496787" w:rsidP="00496787">
      <w:pPr>
        <w:pStyle w:val="ae"/>
        <w:numPr>
          <w:ilvl w:val="0"/>
          <w:numId w:val="24"/>
        </w:numPr>
        <w:spacing w:after="0" w:line="240" w:lineRule="auto"/>
        <w:jc w:val="both"/>
        <w:rPr>
          <w:rFonts w:ascii="Times New Roman" w:hAnsi="Times New Roman" w:cs="Times New Roman"/>
          <w:lang w:val="ru-RU"/>
        </w:rPr>
      </w:pPr>
      <w:r w:rsidRPr="00496787">
        <w:rPr>
          <w:rFonts w:ascii="Times New Roman" w:hAnsi="Times New Roman" w:cs="Times New Roman"/>
          <w:lang w:val="ru-RU"/>
        </w:rPr>
        <w:t xml:space="preserve">Лигостаева, Н. Д. Использование искусственного интеллекта в создании персонализированных планов занятий по физической культуре со студентами специальной медицинской группы / Н. Д. Лигостаева, А. О. Алексина, М. В. Кулешова // Концепт. — 2025. — № 5. — С. 303–318. </w:t>
      </w:r>
    </w:p>
    <w:p w14:paraId="30B7DC80" w14:textId="58209C99" w:rsidR="00F53544" w:rsidRPr="00496787" w:rsidRDefault="00496787" w:rsidP="00496787">
      <w:pPr>
        <w:pStyle w:val="ae"/>
        <w:numPr>
          <w:ilvl w:val="0"/>
          <w:numId w:val="24"/>
        </w:numPr>
        <w:spacing w:after="0" w:line="240" w:lineRule="auto"/>
        <w:jc w:val="both"/>
        <w:rPr>
          <w:rFonts w:ascii="Times New Roman" w:hAnsi="Times New Roman" w:cs="Times New Roman"/>
          <w:lang w:val="ru-RU"/>
        </w:rPr>
      </w:pPr>
      <w:r w:rsidRPr="00496787">
        <w:rPr>
          <w:rFonts w:ascii="Times New Roman" w:hAnsi="Times New Roman" w:cs="Times New Roman"/>
          <w:lang w:val="ru-RU"/>
        </w:rPr>
        <w:t>Курзаева, Л. В. Скалолазание как фиджитал-спорт в образовательном процессе вуза / Л. В. Курзаева, О. А. Голубева, И. А. Жунусов, Д. А. Чечеткина, А. В. Гмызин, К. Р. Зайнитдинова // Актуальные проблемы педагогики и психологии. — 2025. — Том 6, № 4. — С. 63–70.</w:t>
      </w:r>
    </w:p>
    <w:sectPr w:rsidR="00F53544" w:rsidRPr="00496787"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3C37DC5"/>
    <w:multiLevelType w:val="multilevel"/>
    <w:tmpl w:val="7EC61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0438E9"/>
    <w:multiLevelType w:val="multilevel"/>
    <w:tmpl w:val="E2765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091B6F"/>
    <w:multiLevelType w:val="multilevel"/>
    <w:tmpl w:val="69627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415CC4"/>
    <w:multiLevelType w:val="hybridMultilevel"/>
    <w:tmpl w:val="370C32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1BF0DE4"/>
    <w:multiLevelType w:val="hybridMultilevel"/>
    <w:tmpl w:val="506A4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26448C4"/>
    <w:multiLevelType w:val="multilevel"/>
    <w:tmpl w:val="9DC63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672C4B"/>
    <w:multiLevelType w:val="multilevel"/>
    <w:tmpl w:val="E582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2693B"/>
    <w:multiLevelType w:val="multilevel"/>
    <w:tmpl w:val="AACE3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C22A8B"/>
    <w:multiLevelType w:val="hybridMultilevel"/>
    <w:tmpl w:val="8F30B00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81F5C17"/>
    <w:multiLevelType w:val="multilevel"/>
    <w:tmpl w:val="2DC2D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3D3161"/>
    <w:multiLevelType w:val="multilevel"/>
    <w:tmpl w:val="2ADA3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C16058"/>
    <w:multiLevelType w:val="multilevel"/>
    <w:tmpl w:val="CDE69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DB54CD"/>
    <w:multiLevelType w:val="multilevel"/>
    <w:tmpl w:val="073A8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BA7E25"/>
    <w:multiLevelType w:val="multilevel"/>
    <w:tmpl w:val="52142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E7298F"/>
    <w:multiLevelType w:val="multilevel"/>
    <w:tmpl w:val="2B12C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33028569">
    <w:abstractNumId w:val="8"/>
  </w:num>
  <w:num w:numId="2" w16cid:durableId="142896615">
    <w:abstractNumId w:val="6"/>
  </w:num>
  <w:num w:numId="3" w16cid:durableId="927811437">
    <w:abstractNumId w:val="5"/>
  </w:num>
  <w:num w:numId="4" w16cid:durableId="1352339966">
    <w:abstractNumId w:val="4"/>
  </w:num>
  <w:num w:numId="5" w16cid:durableId="1281257925">
    <w:abstractNumId w:val="7"/>
  </w:num>
  <w:num w:numId="6" w16cid:durableId="1664553496">
    <w:abstractNumId w:val="3"/>
  </w:num>
  <w:num w:numId="7" w16cid:durableId="680938708">
    <w:abstractNumId w:val="2"/>
  </w:num>
  <w:num w:numId="8" w16cid:durableId="1295215954">
    <w:abstractNumId w:val="1"/>
  </w:num>
  <w:num w:numId="9" w16cid:durableId="260914477">
    <w:abstractNumId w:val="0"/>
  </w:num>
  <w:num w:numId="10" w16cid:durableId="229659348">
    <w:abstractNumId w:val="15"/>
  </w:num>
  <w:num w:numId="11" w16cid:durableId="647709066">
    <w:abstractNumId w:val="18"/>
  </w:num>
  <w:num w:numId="12" w16cid:durableId="971178402">
    <w:abstractNumId w:val="9"/>
  </w:num>
  <w:num w:numId="13" w16cid:durableId="329187364">
    <w:abstractNumId w:val="16"/>
  </w:num>
  <w:num w:numId="14" w16cid:durableId="1434670270">
    <w:abstractNumId w:val="10"/>
  </w:num>
  <w:num w:numId="15" w16cid:durableId="443036485">
    <w:abstractNumId w:val="14"/>
  </w:num>
  <w:num w:numId="16" w16cid:durableId="1407651913">
    <w:abstractNumId w:val="22"/>
  </w:num>
  <w:num w:numId="17" w16cid:durableId="2026593599">
    <w:abstractNumId w:val="20"/>
  </w:num>
  <w:num w:numId="18" w16cid:durableId="676932062">
    <w:abstractNumId w:val="11"/>
  </w:num>
  <w:num w:numId="19" w16cid:durableId="1258442266">
    <w:abstractNumId w:val="19"/>
  </w:num>
  <w:num w:numId="20" w16cid:durableId="2146269721">
    <w:abstractNumId w:val="23"/>
  </w:num>
  <w:num w:numId="21" w16cid:durableId="723483236">
    <w:abstractNumId w:val="21"/>
  </w:num>
  <w:num w:numId="22" w16cid:durableId="2048796468">
    <w:abstractNumId w:val="13"/>
  </w:num>
  <w:num w:numId="23" w16cid:durableId="910576369">
    <w:abstractNumId w:val="17"/>
  </w:num>
  <w:num w:numId="24" w16cid:durableId="7335075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F66ED"/>
    <w:rsid w:val="0029639D"/>
    <w:rsid w:val="002B21EE"/>
    <w:rsid w:val="00326F90"/>
    <w:rsid w:val="00352B8D"/>
    <w:rsid w:val="0047670B"/>
    <w:rsid w:val="00496787"/>
    <w:rsid w:val="005B73C4"/>
    <w:rsid w:val="00772B49"/>
    <w:rsid w:val="00AA1D8D"/>
    <w:rsid w:val="00B47730"/>
    <w:rsid w:val="00CB0664"/>
    <w:rsid w:val="00F535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2F64F8"/>
  <w14:defaultImageDpi w14:val="300"/>
  <w15:docId w15:val="{5F08A615-8F80-48B0-867F-5835EF119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Normal (Web)"/>
    <w:basedOn w:val="a1"/>
    <w:uiPriority w:val="99"/>
    <w:semiHidden/>
    <w:unhideWhenUsed/>
    <w:rsid w:val="005B73C4"/>
    <w:rPr>
      <w:rFonts w:ascii="Times New Roman" w:hAnsi="Times New Roman" w:cs="Times New Roman"/>
      <w:sz w:val="24"/>
      <w:szCs w:val="24"/>
    </w:rPr>
  </w:style>
  <w:style w:type="character" w:styleId="aff9">
    <w:name w:val="Hyperlink"/>
    <w:basedOn w:val="a2"/>
    <w:uiPriority w:val="99"/>
    <w:unhideWhenUsed/>
    <w:rsid w:val="00496787"/>
    <w:rPr>
      <w:color w:val="0000FF" w:themeColor="hyperlink"/>
      <w:u w:val="single"/>
    </w:rPr>
  </w:style>
  <w:style w:type="character" w:styleId="affa">
    <w:name w:val="Unresolved Mention"/>
    <w:basedOn w:val="a2"/>
    <w:uiPriority w:val="99"/>
    <w:semiHidden/>
    <w:unhideWhenUsed/>
    <w:rsid w:val="004967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minobrnau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iit.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785</Words>
  <Characters>4476</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Office</cp:lastModifiedBy>
  <cp:revision>4</cp:revision>
  <dcterms:created xsi:type="dcterms:W3CDTF">2026-03-31T12:06:00Z</dcterms:created>
  <dcterms:modified xsi:type="dcterms:W3CDTF">2026-04-13T14:06:00Z</dcterms:modified>
  <cp:category/>
</cp:coreProperties>
</file>