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25041" w14:textId="142C7CB1" w:rsidR="00FC7204" w:rsidRPr="00DC4920" w:rsidRDefault="00000000">
      <w:pPr>
        <w:pStyle w:val="aa"/>
        <w:rPr>
          <w:lang w:val="ru-RU"/>
        </w:rPr>
      </w:pPr>
      <w:r w:rsidRPr="00DC4920">
        <w:rPr>
          <w:lang w:val="ru-RU"/>
        </w:rPr>
        <w:t xml:space="preserve">КОНСПЕКТ ЛОГОПЕДИЧЕСКОГО ЗАНЯТИЯ </w:t>
      </w:r>
    </w:p>
    <w:p w14:paraId="4EFD91A6" w14:textId="5BDAC577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Тема: Насекомые</w:t>
      </w:r>
      <w:r w:rsidR="00DC4920" w:rsidRPr="00DC4920">
        <w:rPr>
          <w:rFonts w:ascii="Times New Roman" w:hAnsi="Times New Roman" w:cs="Times New Roman"/>
          <w:sz w:val="24"/>
          <w:szCs w:val="24"/>
          <w:lang w:val="ru-RU"/>
        </w:rPr>
        <w:t>. Путешествие на цветочную полянку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 xml:space="preserve">Группа: средняя (ОНР </w:t>
      </w:r>
      <w:r w:rsidRPr="00DC4920">
        <w:rPr>
          <w:rFonts w:ascii="Times New Roman" w:hAnsi="Times New Roman" w:cs="Times New Roman"/>
          <w:sz w:val="24"/>
          <w:szCs w:val="24"/>
        </w:rPr>
        <w:t>III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уровень)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Количество детей: 6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Продолжительность: 20 минут</w:t>
      </w:r>
    </w:p>
    <w:p w14:paraId="70C96472" w14:textId="77777777" w:rsidR="00FC7204" w:rsidRPr="00DC4920" w:rsidRDefault="00000000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Цель</w:t>
      </w:r>
    </w:p>
    <w:p w14:paraId="791F4CC4" w14:textId="77777777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Формирование лексико-грамматических средств речи по теме «Насекомые» с опорой на развитие программирования и контроля речевого высказывания.</w:t>
      </w:r>
    </w:p>
    <w:p w14:paraId="40D0F5DC" w14:textId="77777777" w:rsidR="00FC7204" w:rsidRPr="00DC4920" w:rsidRDefault="00000000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Задачи</w:t>
      </w:r>
    </w:p>
    <w:p w14:paraId="2B74E01A" w14:textId="77777777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Речевые: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- Активизация словаря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- Формирование фразы (2–3 слова)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- Развитие грамматического строя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Познавательные: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- Формирование обобщающего понятия «насекомые»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- Развитие сравнения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Коррекционные: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- Развитие программирования последовательности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- Развитие ритма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- Развитие артикуляционной моторики</w:t>
      </w:r>
    </w:p>
    <w:p w14:paraId="3DC5FD7E" w14:textId="77777777" w:rsidR="00FC7204" w:rsidRPr="00DC4920" w:rsidRDefault="00000000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Оборудование</w:t>
      </w:r>
    </w:p>
    <w:p w14:paraId="6F9A9F84" w14:textId="4546C0C3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Коврики-цветы, </w:t>
      </w:r>
      <w:r w:rsidR="00DC4920"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изображения первоцветов (мать-и-мачеха, подснежник), 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>картинки насекомых</w:t>
      </w:r>
      <w:r w:rsidR="00DC4920"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(муха, паук, бабочка, жук)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C4920"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картинка цветочной полянки без насекомых и с насекомыми,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игрушка «муха»</w:t>
      </w:r>
      <w:r w:rsidR="00DC4920"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и «паук»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, маленькие </w:t>
      </w:r>
      <w:r w:rsidR="00DC4920"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заламинированные картинки или игрушечные мини 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>мухи и пауки</w:t>
      </w:r>
      <w:r w:rsidR="00DC4920"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(по 5 на каждого ребенка), цветные атласные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ленточки</w:t>
      </w:r>
      <w:r w:rsidR="00DC4920"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и разноцветные тарелочки (по количеству детей).</w:t>
      </w:r>
    </w:p>
    <w:p w14:paraId="19E67581" w14:textId="77777777" w:rsidR="00FC7204" w:rsidRPr="00DC4920" w:rsidRDefault="00000000">
      <w:pPr>
        <w:pStyle w:val="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lastRenderedPageBreak/>
        <w:t>Ход занятия</w:t>
      </w:r>
    </w:p>
    <w:p w14:paraId="39369494" w14:textId="77777777" w:rsidR="00FC7204" w:rsidRPr="00DC4920" w:rsidRDefault="00000000">
      <w:pPr>
        <w:pStyle w:val="2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1. Организационный момент (2 мин)</w:t>
      </w:r>
    </w:p>
    <w:p w14:paraId="7DEECCE0" w14:textId="700E641A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Логопед</w:t>
      </w:r>
      <w:proofErr w:type="gramStart"/>
      <w:r w:rsidRPr="00DC4920">
        <w:rPr>
          <w:rFonts w:ascii="Times New Roman" w:hAnsi="Times New Roman" w:cs="Times New Roman"/>
          <w:sz w:val="24"/>
          <w:szCs w:val="24"/>
          <w:lang w:val="ru-RU"/>
        </w:rPr>
        <w:t>: Здравствуйте</w:t>
      </w:r>
      <w:proofErr w:type="gramEnd"/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, ребята! </w:t>
      </w:r>
      <w:r w:rsidR="00DC4920">
        <w:rPr>
          <w:rFonts w:ascii="Times New Roman" w:hAnsi="Times New Roman" w:cs="Times New Roman"/>
          <w:sz w:val="24"/>
          <w:szCs w:val="24"/>
          <w:lang w:val="ru-RU"/>
        </w:rPr>
        <w:t>Вы любите гулять?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 xml:space="preserve"> Тогда я приглашаю вас отправиться погулять со мной на цветочную полянку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 xml:space="preserve"> Но отправимся мы с вами туда не просто так, а выполнив движения, после которых вы попадете на цветочек.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Повторяйте: «Хлоп-хлоп — шаг».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Ожидаемый ответ: выполнение ритмического движения.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Методический комментарий: развитие ритма и включение в деятельность.</w:t>
      </w:r>
    </w:p>
    <w:p w14:paraId="4D36A8C8" w14:textId="77777777" w:rsidR="00FC7204" w:rsidRPr="00DC4920" w:rsidRDefault="00000000">
      <w:pPr>
        <w:pStyle w:val="2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2. Актуализация знаний (2 мин)</w:t>
      </w:r>
    </w:p>
    <w:p w14:paraId="0FC695E7" w14:textId="77777777" w:rsidR="009B5D23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Логопед: 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 xml:space="preserve">Ребята, посмотрите пожалуйста, на чем мы с вами сидим? Правильно, на цветах. А может быть вы помните, когда появляются первые цветы? 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Ожидаемый ответ: Весной.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 xml:space="preserve">Логопед: 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>Давайте ответим полным предложением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>: «Весной появляются цветы».</w:t>
      </w:r>
    </w:p>
    <w:p w14:paraId="44F5E0CA" w14:textId="2D56826D" w:rsidR="00FC7204" w:rsidRPr="00DC4920" w:rsidRDefault="009B5D23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Давайте вспомним какие цветы просыпаются первыми. (рассматривание изображений первоцветов: мать-и-мачеха, подснежник).</w:t>
      </w:r>
      <w:r w:rsidR="00000000" w:rsidRPr="00DC4920">
        <w:rPr>
          <w:rFonts w:ascii="Times New Roman" w:hAnsi="Times New Roman" w:cs="Times New Roman"/>
          <w:sz w:val="24"/>
          <w:szCs w:val="24"/>
          <w:lang w:val="ru-RU"/>
        </w:rPr>
        <w:br/>
      </w:r>
      <w:r w:rsidR="00000000" w:rsidRPr="00DC4920">
        <w:rPr>
          <w:rFonts w:ascii="Times New Roman" w:hAnsi="Times New Roman" w:cs="Times New Roman"/>
          <w:sz w:val="24"/>
          <w:szCs w:val="24"/>
          <w:lang w:val="ru-RU"/>
        </w:rPr>
        <w:br/>
        <w:t>Методический комментарий: формирование фразы по образцу.</w:t>
      </w:r>
    </w:p>
    <w:p w14:paraId="3A6D4F57" w14:textId="2F76B2E8" w:rsidR="009B5D23" w:rsidRPr="009B5D23" w:rsidRDefault="00000000" w:rsidP="009B5D23">
      <w:pPr>
        <w:pStyle w:val="2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3. Введение темы (3 мин)</w:t>
      </w:r>
    </w:p>
    <w:p w14:paraId="42E1C42A" w14:textId="14CD8CCF" w:rsidR="00F110D2" w:rsidRDefault="00F110D2" w:rsidP="00F110D2">
      <w:pPr>
        <w:rPr>
          <w:lang w:val="ru-RU"/>
        </w:rPr>
      </w:pPr>
      <w:r w:rsidRPr="00F110D2">
        <w:rPr>
          <w:lang w:val="ru-RU"/>
        </w:rPr>
        <w:t>Логопед</w:t>
      </w:r>
      <w:proofErr w:type="gramStart"/>
      <w:r w:rsidRPr="00F110D2">
        <w:rPr>
          <w:lang w:val="ru-RU"/>
        </w:rPr>
        <w:t>: Посмотрите</w:t>
      </w:r>
      <w:proofErr w:type="gramEnd"/>
      <w:r w:rsidRPr="00F110D2">
        <w:rPr>
          <w:lang w:val="ru-RU"/>
        </w:rPr>
        <w:t>, полянка пустая…</w:t>
      </w:r>
      <w:r>
        <w:rPr>
          <w:rFonts w:ascii="Times New Roman" w:hAnsi="Times New Roman" w:cs="Times New Roman"/>
          <w:sz w:val="24"/>
          <w:szCs w:val="24"/>
          <w:lang w:val="ru-RU"/>
        </w:rPr>
        <w:t>кто же еще просыпается весной кроме цветочков</w:t>
      </w:r>
      <w:r>
        <w:rPr>
          <w:rFonts w:ascii="Times New Roman" w:hAnsi="Times New Roman" w:cs="Times New Roman"/>
          <w:sz w:val="24"/>
          <w:szCs w:val="24"/>
          <w:lang w:val="ru-RU"/>
        </w:rPr>
        <w:t>?</w:t>
      </w:r>
      <w:r w:rsidRPr="00F110D2">
        <w:rPr>
          <w:lang w:val="ru-RU"/>
        </w:rPr>
        <w:br/>
        <w:t>Ж-ж-ж</w:t>
      </w:r>
      <w:proofErr w:type="gramStart"/>
      <w:r w:rsidRPr="00F110D2">
        <w:rPr>
          <w:lang w:val="ru-RU"/>
        </w:rPr>
        <w:t>…</w:t>
      </w:r>
      <w:proofErr w:type="gramEnd"/>
      <w:r w:rsidRPr="00F110D2">
        <w:rPr>
          <w:lang w:val="ru-RU"/>
        </w:rPr>
        <w:t xml:space="preserve"> кто это? (Муха)</w:t>
      </w:r>
      <w:r w:rsidRPr="00F110D2">
        <w:rPr>
          <w:lang w:val="ru-RU"/>
        </w:rPr>
        <w:br/>
        <w:t>Кто ползет? (Паук)</w:t>
      </w:r>
      <w:r w:rsidRPr="00F110D2">
        <w:rPr>
          <w:lang w:val="ru-RU"/>
        </w:rPr>
        <w:br/>
        <w:t xml:space="preserve">Фраза: </w:t>
      </w:r>
      <w:r>
        <w:rPr>
          <w:lang w:val="ru-RU"/>
        </w:rPr>
        <w:t>П</w:t>
      </w:r>
      <w:r w:rsidRPr="00F110D2">
        <w:rPr>
          <w:lang w:val="ru-RU"/>
        </w:rPr>
        <w:t>аук ползает</w:t>
      </w:r>
      <w:r w:rsidRPr="00F110D2">
        <w:rPr>
          <w:lang w:val="ru-RU"/>
        </w:rPr>
        <w:br/>
        <w:t>Кто еще появился? (Жук)</w:t>
      </w:r>
      <w:r w:rsidRPr="00F110D2">
        <w:rPr>
          <w:lang w:val="ru-RU"/>
        </w:rPr>
        <w:br/>
        <w:t>Фраза</w:t>
      </w:r>
      <w:proofErr w:type="gramStart"/>
      <w:r w:rsidRPr="00F110D2">
        <w:rPr>
          <w:lang w:val="ru-RU"/>
        </w:rPr>
        <w:t>: Появился</w:t>
      </w:r>
      <w:proofErr w:type="gramEnd"/>
      <w:r w:rsidRPr="00F110D2">
        <w:rPr>
          <w:lang w:val="ru-RU"/>
        </w:rPr>
        <w:t xml:space="preserve"> жук</w:t>
      </w:r>
    </w:p>
    <w:p w14:paraId="053B13E1" w14:textId="16443CC9" w:rsidR="00F110D2" w:rsidRPr="00DC4920" w:rsidRDefault="00F110D2" w:rsidP="00F110D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>Кто прилетел: Бабочка</w:t>
      </w:r>
      <w:r w:rsidRPr="00F110D2">
        <w:rPr>
          <w:lang w:val="ru-RU"/>
        </w:rPr>
        <w:br/>
        <w:t xml:space="preserve">Назови всех: «Здесь муха, </w:t>
      </w:r>
      <w:r>
        <w:rPr>
          <w:lang w:val="ru-RU"/>
        </w:rPr>
        <w:t xml:space="preserve">бабочка, </w:t>
      </w:r>
      <w:r w:rsidRPr="00F110D2">
        <w:rPr>
          <w:lang w:val="ru-RU"/>
        </w:rPr>
        <w:t>паук и жук»</w:t>
      </w:r>
    </w:p>
    <w:p w14:paraId="2A977ABC" w14:textId="54FDD408" w:rsidR="009B5D23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Логопед</w:t>
      </w:r>
      <w:proofErr w:type="gramStart"/>
      <w:r w:rsidRPr="00DC4920">
        <w:rPr>
          <w:rFonts w:ascii="Times New Roman" w:hAnsi="Times New Roman" w:cs="Times New Roman"/>
          <w:sz w:val="24"/>
          <w:szCs w:val="24"/>
          <w:lang w:val="ru-RU"/>
        </w:rPr>
        <w:t>: Все</w:t>
      </w:r>
      <w:proofErr w:type="gramEnd"/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это — насекомые.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C089C68" w14:textId="3393079A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Ожидаемый ответ: повтор.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Методический комментарий: формирование обобщения.</w:t>
      </w:r>
    </w:p>
    <w:p w14:paraId="6165091C" w14:textId="77777777" w:rsidR="00FC7204" w:rsidRPr="00DC4920" w:rsidRDefault="00000000">
      <w:pPr>
        <w:pStyle w:val="2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4. Развитие фразы (3 мин)</w:t>
      </w:r>
    </w:p>
    <w:p w14:paraId="7C1B7460" w14:textId="12010A5C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Логопед</w:t>
      </w:r>
      <w:proofErr w:type="gramStart"/>
      <w:r w:rsidRPr="00DC4920">
        <w:rPr>
          <w:rFonts w:ascii="Times New Roman" w:hAnsi="Times New Roman" w:cs="Times New Roman"/>
          <w:sz w:val="24"/>
          <w:szCs w:val="24"/>
          <w:lang w:val="ru-RU"/>
        </w:rPr>
        <w:t>: Что</w:t>
      </w:r>
      <w:proofErr w:type="gramEnd"/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делает муха?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 xml:space="preserve"> А паук?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Ожидаемый ответ: Муха летает.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 xml:space="preserve"> Паук </w:t>
      </w:r>
      <w:r w:rsidR="00F110D2">
        <w:rPr>
          <w:rFonts w:ascii="Times New Roman" w:hAnsi="Times New Roman" w:cs="Times New Roman"/>
          <w:sz w:val="24"/>
          <w:szCs w:val="24"/>
          <w:lang w:val="ru-RU"/>
        </w:rPr>
        <w:t>ползает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lastRenderedPageBreak/>
        <w:br/>
        <w:t>Методический комментарий: развитие предикативной функции речи.</w:t>
      </w:r>
    </w:p>
    <w:p w14:paraId="444C74B8" w14:textId="77777777" w:rsidR="00FC7204" w:rsidRPr="00DC4920" w:rsidRDefault="00000000">
      <w:pPr>
        <w:pStyle w:val="2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5. Основное задание (4 мин)</w:t>
      </w:r>
    </w:p>
    <w:p w14:paraId="2267BDB2" w14:textId="77777777" w:rsidR="009B5D23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Логопед: 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>Насекомые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 xml:space="preserve"> также как и мы любят гулять по цветочной полянке. Но вот беда, к нам обра</w:t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>тились взрослая муха и паук, их детки забыли дорогу до полянки. Что же теперь делать?</w:t>
      </w:r>
      <w:r w:rsidR="009B5D23" w:rsidRPr="00DC4920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5D23">
        <w:rPr>
          <w:rFonts w:ascii="Times New Roman" w:hAnsi="Times New Roman" w:cs="Times New Roman"/>
          <w:sz w:val="24"/>
          <w:szCs w:val="24"/>
          <w:lang w:val="ru-RU"/>
        </w:rPr>
        <w:t>Ожидаемые ответ: поможем им. Проводим. Покажем дорогу.</w:t>
      </w:r>
    </w:p>
    <w:p w14:paraId="6D38D420" w14:textId="77777777" w:rsidR="006801E3" w:rsidRDefault="00F110D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Логопед: Давайте им поможем. Пройдем за столы. Перед вами тарелочки с ленточкой и малышами мухами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пауками. 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Давайте возьмем ленточку и положим ее перед собой. Это будет наша дорожка до полянки. На дорожку посадим наших малышей, но соблюдая правило. Начнем с вами с левой стороны. </w:t>
      </w:r>
      <w:r w:rsidR="00000000" w:rsidRPr="00DC4920">
        <w:rPr>
          <w:rFonts w:ascii="Times New Roman" w:hAnsi="Times New Roman" w:cs="Times New Roman"/>
          <w:sz w:val="24"/>
          <w:szCs w:val="24"/>
          <w:lang w:val="ru-RU"/>
        </w:rPr>
        <w:br/>
        <w:t>Сначала муха, потом паук.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Потом кто? Паук?</w:t>
      </w:r>
      <w:r w:rsidR="00000000" w:rsidRPr="00DC4920">
        <w:rPr>
          <w:rFonts w:ascii="Times New Roman" w:hAnsi="Times New Roman" w:cs="Times New Roman"/>
          <w:sz w:val="24"/>
          <w:szCs w:val="24"/>
          <w:lang w:val="ru-RU"/>
        </w:rPr>
        <w:br/>
        <w:t>Ожидаемый ответ: муха — паук — муха — паук.</w:t>
      </w:r>
    </w:p>
    <w:p w14:paraId="44269B9F" w14:textId="0E78B793" w:rsidR="00FC7204" w:rsidRPr="00DC4920" w:rsidRDefault="006801E3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Посмотрите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как теперь ожила наша полянка. Насекомые добрались до нее.</w:t>
      </w:r>
      <w:r w:rsidR="00000000" w:rsidRPr="00DC4920">
        <w:rPr>
          <w:rFonts w:ascii="Times New Roman" w:hAnsi="Times New Roman" w:cs="Times New Roman"/>
          <w:sz w:val="24"/>
          <w:szCs w:val="24"/>
          <w:lang w:val="ru-RU"/>
        </w:rPr>
        <w:br/>
      </w:r>
      <w:r w:rsidR="00000000" w:rsidRPr="00DC4920">
        <w:rPr>
          <w:rFonts w:ascii="Times New Roman" w:hAnsi="Times New Roman" w:cs="Times New Roman"/>
          <w:sz w:val="24"/>
          <w:szCs w:val="24"/>
          <w:lang w:val="ru-RU"/>
        </w:rPr>
        <w:br/>
        <w:t>Методический комментарий: развитие программирования и последовательности.</w:t>
      </w:r>
    </w:p>
    <w:p w14:paraId="182D085E" w14:textId="77777777" w:rsidR="00FC7204" w:rsidRPr="00DC4920" w:rsidRDefault="00000000">
      <w:pPr>
        <w:pStyle w:val="2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6. Сравнение (2 мин)</w:t>
      </w:r>
    </w:p>
    <w:p w14:paraId="12A6BD51" w14:textId="1C2B058F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Логопед: Муха </w:t>
      </w:r>
      <w:r w:rsidR="00F110D2">
        <w:rPr>
          <w:rFonts w:ascii="Times New Roman" w:hAnsi="Times New Roman" w:cs="Times New Roman"/>
          <w:sz w:val="24"/>
          <w:szCs w:val="24"/>
          <w:lang w:val="ru-RU"/>
        </w:rPr>
        <w:t>что делает? (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>летает</w:t>
      </w:r>
      <w:r w:rsidR="00F110D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0D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паук</w:t>
      </w:r>
      <w:r w:rsidR="00F110D2">
        <w:rPr>
          <w:rFonts w:ascii="Times New Roman" w:hAnsi="Times New Roman" w:cs="Times New Roman"/>
          <w:sz w:val="24"/>
          <w:szCs w:val="24"/>
          <w:lang w:val="ru-RU"/>
        </w:rPr>
        <w:t>?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0D2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>ползает</w:t>
      </w:r>
      <w:r w:rsidR="00F110D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11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801E3">
        <w:rPr>
          <w:rFonts w:ascii="Times New Roman" w:hAnsi="Times New Roman" w:cs="Times New Roman"/>
          <w:sz w:val="24"/>
          <w:szCs w:val="24"/>
          <w:lang w:val="ru-RU"/>
        </w:rPr>
        <w:t xml:space="preserve">Давайте </w:t>
      </w:r>
      <w:proofErr w:type="gramStart"/>
      <w:r w:rsidR="006801E3">
        <w:rPr>
          <w:rFonts w:ascii="Times New Roman" w:hAnsi="Times New Roman" w:cs="Times New Roman"/>
          <w:sz w:val="24"/>
          <w:szCs w:val="24"/>
          <w:lang w:val="ru-RU"/>
        </w:rPr>
        <w:t>посмотрим</w:t>
      </w:r>
      <w:proofErr w:type="gramEnd"/>
      <w:r w:rsidR="006801E3">
        <w:rPr>
          <w:rFonts w:ascii="Times New Roman" w:hAnsi="Times New Roman" w:cs="Times New Roman"/>
          <w:sz w:val="24"/>
          <w:szCs w:val="24"/>
          <w:lang w:val="ru-RU"/>
        </w:rPr>
        <w:t xml:space="preserve"> чем же они отличаются и чем похожи?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Ожидаемый ответ: повтор.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Методический комментарий: развитие связной фразы.</w:t>
      </w:r>
    </w:p>
    <w:p w14:paraId="21B984A0" w14:textId="77777777" w:rsidR="00FC7204" w:rsidRPr="00DC4920" w:rsidRDefault="00000000">
      <w:pPr>
        <w:pStyle w:val="2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7. Артикуляционная гимнастика (2 мин)</w:t>
      </w:r>
    </w:p>
    <w:p w14:paraId="532B9DC1" w14:textId="77777777" w:rsidR="006801E3" w:rsidRDefault="00F110D2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Давайте возьмем </w:t>
      </w:r>
      <w:r w:rsidR="006801E3">
        <w:rPr>
          <w:rFonts w:ascii="Times New Roman" w:hAnsi="Times New Roman" w:cs="Times New Roman"/>
          <w:sz w:val="24"/>
          <w:szCs w:val="24"/>
          <w:lang w:val="ru-RU"/>
        </w:rPr>
        <w:t>каждый маленькую муху, отнесем с собой на цветочки и поиграем с ней. Куда сядет муха туда будем тянуть язычок (щека, нос, подбородок).</w:t>
      </w:r>
    </w:p>
    <w:p w14:paraId="6521AA71" w14:textId="10CAE7CF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Методический комментарий: развитие артикуляционной моторики.</w:t>
      </w:r>
    </w:p>
    <w:p w14:paraId="5794935B" w14:textId="77777777" w:rsidR="00FC7204" w:rsidRDefault="00000000">
      <w:pPr>
        <w:pStyle w:val="21"/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8. Итог (2 мин)</w:t>
      </w:r>
    </w:p>
    <w:p w14:paraId="495DA225" w14:textId="292CDEAD" w:rsidR="00F110D2" w:rsidRPr="00F110D2" w:rsidRDefault="006801E3" w:rsidP="00F110D2">
      <w:pPr>
        <w:rPr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 xml:space="preserve">Логопед: </w:t>
      </w:r>
      <w:r>
        <w:rPr>
          <w:lang w:val="ru-RU"/>
        </w:rPr>
        <w:t>Давайте вспомним, кого мы с вами сегодня встретили на полянке? А кому помогали?</w:t>
      </w:r>
    </w:p>
    <w:p w14:paraId="79E5EFE2" w14:textId="39675B01" w:rsidR="00FC7204" w:rsidRPr="00DC4920" w:rsidRDefault="0000000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DC4920">
        <w:rPr>
          <w:rFonts w:ascii="Times New Roman" w:hAnsi="Times New Roman" w:cs="Times New Roman"/>
          <w:sz w:val="24"/>
          <w:szCs w:val="24"/>
          <w:lang w:val="ru-RU"/>
        </w:rPr>
        <w:t>Ожидаемый ответ: Насекомым.</w:t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C4920">
        <w:rPr>
          <w:rFonts w:ascii="Times New Roman" w:hAnsi="Times New Roman" w:cs="Times New Roman"/>
          <w:sz w:val="24"/>
          <w:szCs w:val="24"/>
          <w:lang w:val="ru-RU"/>
        </w:rPr>
        <w:br/>
        <w:t>Методический комментарий: закрепление материала.</w:t>
      </w:r>
    </w:p>
    <w:sectPr w:rsidR="00FC7204" w:rsidRPr="00DC492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57017837">
    <w:abstractNumId w:val="8"/>
  </w:num>
  <w:num w:numId="2" w16cid:durableId="287009846">
    <w:abstractNumId w:val="6"/>
  </w:num>
  <w:num w:numId="3" w16cid:durableId="692532326">
    <w:abstractNumId w:val="5"/>
  </w:num>
  <w:num w:numId="4" w16cid:durableId="269051631">
    <w:abstractNumId w:val="4"/>
  </w:num>
  <w:num w:numId="5" w16cid:durableId="1331106654">
    <w:abstractNumId w:val="7"/>
  </w:num>
  <w:num w:numId="6" w16cid:durableId="653067481">
    <w:abstractNumId w:val="3"/>
  </w:num>
  <w:num w:numId="7" w16cid:durableId="1315137746">
    <w:abstractNumId w:val="2"/>
  </w:num>
  <w:num w:numId="8" w16cid:durableId="1281379983">
    <w:abstractNumId w:val="1"/>
  </w:num>
  <w:num w:numId="9" w16cid:durableId="112816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A26D8"/>
    <w:rsid w:val="006801E3"/>
    <w:rsid w:val="009B5D23"/>
    <w:rsid w:val="00AA1D8D"/>
    <w:rsid w:val="00B47730"/>
    <w:rsid w:val="00CB0664"/>
    <w:rsid w:val="00DC4920"/>
    <w:rsid w:val="00F110D2"/>
    <w:rsid w:val="00FC693F"/>
    <w:rsid w:val="00FC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FB8283"/>
  <w14:defaultImageDpi w14:val="300"/>
  <w15:docId w15:val="{77EF12A6-75FC-FE4D-904A-ADEC73C1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Зольников Аким</cp:lastModifiedBy>
  <cp:revision>2</cp:revision>
  <dcterms:created xsi:type="dcterms:W3CDTF">2013-12-23T23:15:00Z</dcterms:created>
  <dcterms:modified xsi:type="dcterms:W3CDTF">2026-05-20T06:09:00Z</dcterms:modified>
  <cp:category/>
</cp:coreProperties>
</file>