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ВЛИЯНИЕ ЗАНЯТИЙ ВОЛЕЙБОЛОМ НА ФИЗИЧЕСКУЮ ПОДГОТОВЛЕННОСТЬ И РАЗВИТИЕ КОМАНДНЫХ НАВЫКОВ СТУДЕНТОВ РУТ (МИИТ)</w:t>
      </w:r>
    </w:p>
    <w:p>
      <w:r>
        <w:t>Куракин Дмитрий Максимович</w:t>
        <w:br/>
        <w:t>Студент Института международных транспортных коммуникаций,</w:t>
        <w:br/>
        <w:t>Российский университет транспорта (РУТ (МИИТ)), г. Москва</w:t>
        <w:br/>
        <w:br/>
        <w:t>INFLUENCE OF VOLLEYBALL TRAINING ON PHYSICAL FITNESS AND DEVELOPMENT OF TEAMWORK SKILLS OF STUDENTS OF THE RUSSIAN UNIVERSITY OF TRANSPORT (MIIT)</w:t>
        <w:br/>
        <w:t>Kurakin D.M.</w:t>
        <w:br/>
        <w:t>Student of the Institute of International Transport Communications,</w:t>
        <w:br/>
        <w:t>Russian University of Transport (MIIT), Moscow</w:t>
      </w:r>
    </w:p>
    <w:p>
      <w:pPr>
        <w:pStyle w:val="Heading1"/>
      </w:pPr>
      <w:r>
        <w:t>Аннотация</w:t>
      </w:r>
    </w:p>
    <w:p>
      <w:r>
        <w:t>Статья посвящена исследованию влияния занятий волейболом на физическую подготовленность и развитие командных навыков студентов РУТ (МИИТ). Рассматриваются особенности волейбола как одного из наиболее популярных видов спорта в системе вузовского физического воспитания. Проанализировано влияние тренировочного процесса на развитие физических качеств, а также на формирование коммуникативных и лидерских способностей студентов. Представлены результаты опроса студентов первого курса ИМТК РУТ (МИИТ), подтверждающие высокую эффективность волейбола как средства физического и личностного развития.</w:t>
      </w:r>
    </w:p>
    <w:p>
      <w:pPr>
        <w:pStyle w:val="Heading1"/>
      </w:pPr>
      <w:r>
        <w:t>Abstract</w:t>
      </w:r>
    </w:p>
    <w:p>
      <w:r>
        <w:t>The article examines the influence of volleyball training on physical fitness and teamwork skills among students of the Russian University of Transport (MIIT). Volleyball is considered as one of the most effective team sports in higher education due to its accessibility and positive impact on health. The study analyzes the development of endurance, coordination, reaction speed and communication skills. Particular attention is paid to the survey results of first-year students of the Institute of International Transport Communications. The findings confirm that volleyball contributes to physical development, social adaptation and effective teamwork.</w:t>
      </w:r>
    </w:p>
    <w:p>
      <w:pPr>
        <w:pStyle w:val="Heading1"/>
      </w:pPr>
      <w:r>
        <w:t>Ключевые слова</w:t>
      </w:r>
    </w:p>
    <w:p>
      <w:r>
        <w:t>волейбол, физическая культура, студенты, РУТ (МИИТ), физическая подготовленность, командная работа, студенческий спорт, здоровый образ жизни.</w:t>
      </w:r>
    </w:p>
    <w:p>
      <w:pPr>
        <w:pStyle w:val="Heading1"/>
      </w:pPr>
      <w:r>
        <w:t>Keywords</w:t>
      </w:r>
    </w:p>
    <w:p>
      <w:r>
        <w:t>volleyball, physical education, students, MIIT, physical fitness, teamwork skills, university sports, healthy lifestyle.</w:t>
      </w:r>
    </w:p>
    <w:p>
      <w:pPr>
        <w:pStyle w:val="Heading1"/>
      </w:pPr>
      <w:r>
        <w:t>Введение</w:t>
      </w:r>
    </w:p>
    <w:p>
      <w:r>
        <w:t>Современная система высшего образования ориентирована не только на подготовку квалифицированных специалистов, но и на сохранение здоровья обучающихся. В условиях высокой учебной нагрузки и снижения двигательной активности особую актуальность приобретает организация эффективных занятий физической культурой. Одним из наиболее востребованных игровых видов спорта среди студентов является волейбол. Его популярность обусловлена доступностью, высокой эмоциональностью и возможностью комплексного развития физических и социальных качеств личности. Цель исследования заключается в изучении влияния занятий волейболом на физическую подготовленность и развитие командных навыков студентов РУТ (МИИТ).</w:t>
      </w:r>
    </w:p>
    <w:p>
      <w:pPr>
        <w:pStyle w:val="Heading1"/>
      </w:pPr>
      <w:r>
        <w:t>Влияние волейбола на физическую подготовленность студентов</w:t>
      </w:r>
    </w:p>
    <w:p>
      <w:r>
        <w:t>Волейбол оказывает комплексное воздействие на организм занимающихся. В процессе тренировок развиваются координация движений, быстрота реакции, ловкость, скоростно-силовые качества и выносливость. Игровая деятельность требует постоянного перемещения по площадке, выполнения прыжков и мгновенного реагирования на изменение игровой ситуации. Это способствует укреплению сердечно‑сосудистой и дыхательной систем, улучшению общего функционального состояния организма и повышению работоспособности студентов. Регулярные занятия помогают поддерживать оптимальный уровень физической активности и являются эффективным средством профилактики гиподинамии.</w:t>
      </w:r>
    </w:p>
    <w:p>
      <w:pPr>
        <w:pStyle w:val="Heading1"/>
      </w:pPr>
      <w:r>
        <w:t>Развитие командных навыков средствами волейбола</w:t>
      </w:r>
    </w:p>
    <w:p>
      <w:r>
        <w:t>Одной из ключевых особенностей волейбола является его командный характер. Для достижения положительного результата игрокам необходимо постоянно взаимодействовать друг с другом, быстро обмениваться информацией и принимать совместные решения. В процессе тренировок развиваются коммуникативные способности, чувство ответственности за общий результат, дисциплинированность и лидерские качества. Волейбол способствует формированию навыков сотрудничества и взаимопомощи, которые являются важными составляющими успешной профессиональной деятельности будущих специалистов транспортной отрасли.</w:t>
      </w:r>
    </w:p>
    <w:p>
      <w:pPr>
        <w:pStyle w:val="Heading1"/>
      </w:pPr>
      <w:r>
        <w:t>Организация студенческого волейбола в РУТ (МИИТ)</w:t>
      </w:r>
    </w:p>
    <w:p>
      <w:r>
        <w:t>В Российском университете транспорта занятия волейболом проводятся как в рамках дисциплины «Физическая культура и спорт», так и в спортивных секциях. Университет предоставляет студентам возможность участвовать в тренировках, товарищеских матчах и соревнованиях различного уровня. Подобные мероприятия способствуют популяризации здорового образа жизни, развитию спортивной культуры и укреплению студенческого сообщества. Волейбол остается одним из наиболее популярных видов спорта среди обучающихся благодаря сочетанию доступности и высокой эффективности.</w:t>
      </w:r>
    </w:p>
    <w:p>
      <w:pPr>
        <w:pStyle w:val="Heading1"/>
      </w:pPr>
      <w:r>
        <w:t>Результаты исследования</w:t>
      </w:r>
    </w:p>
    <w:p>
      <w:r>
        <w:t>Для изучения отношения студентов к занятиям волейболом был проведён опрос среди 22 студентов первого курса ИМТК РУТ (МИИТ), включая 12 юношей и 10 девушек. Результаты показали, что 86% респондентов считают волейбол эффективным средством улучшения физической формы. Развитие навыков командной работы отметили 82% опрошенных. По мнению 73% студентов, участие в командных играх способствует более быстрой адаптации к университетской среде и расширению круга общения. Кроме того, 77% участников исследования выразили желание чаще участвовать в волейбольных мероприятиях и соревнованиях. Полученные результаты свидетельствуют о высокой заинтересованности студентов в данном виде спортивной деятельности.</w:t>
      </w:r>
    </w:p>
    <w:p>
      <w:pPr>
        <w:pStyle w:val="Heading1"/>
      </w:pPr>
      <w:r>
        <w:t>Обсуждение результатов</w:t>
      </w:r>
    </w:p>
    <w:p>
      <w:r>
        <w:t>Результаты исследования подтверждают выводы современных научных работ, посвящённых влиянию командных видов спорта на развитие студенческой молодежи. Высокие показатели положительных оценок свидетельствуют о том, что волейбол воспринимается студентами не только как средство физического развития, но и как важный инструмент социальной адаптации. Командная игра способствует формированию благоприятного психологического климата, развитию навыков общения и укреплению межличностных связей внутри студенческого коллектива.</w:t>
      </w:r>
    </w:p>
    <w:p>
      <w:pPr>
        <w:pStyle w:val="Heading1"/>
      </w:pPr>
      <w:r>
        <w:t>Заключение</w:t>
      </w:r>
    </w:p>
    <w:p>
      <w:r>
        <w:t>Проведённое исследование позволяет сделать вывод о том, что занятия волейболом оказывают комплексное положительное влияние на студентов РУТ (МИИТ). Они способствуют развитию основных физических качеств, укреплению здоровья и повышению уровня двигательной активности. Наряду с этим волейбол формирует навыки командной работы, лидерские качества и способность эффективно взаимодействовать в коллективе. Полученные результаты подтверждают целесообразность дальнейшего развития волейбольных секций и расширения спортивных мероприятий в университете.</w:t>
      </w:r>
    </w:p>
    <w:p>
      <w:pPr>
        <w:pStyle w:val="Heading1"/>
      </w:pPr>
      <w:r>
        <w:t>Список использованной литературы</w:t>
      </w:r>
    </w:p>
    <w:p>
      <w:r>
        <w:t>Железняк Ю.Д. Волейбол: теория и методика обучения. — М.: Академия, 2022.</w:t>
      </w:r>
    </w:p>
    <w:p>
      <w:r>
        <w:t>Матвеев Л.П. Теория и методика физической культуры. — М.: Спорт, 2023.</w:t>
      </w:r>
    </w:p>
    <w:p>
      <w:r>
        <w:t>Евсеев Ю.И. Физическая культура. — Ростов н/Д: Феникс, 2022.</w:t>
      </w:r>
    </w:p>
    <w:p>
      <w:r>
        <w:t>Федеральный закон №329‑ФЗ «О физической культуре и спорте в Российской Федерации».</w:t>
      </w:r>
    </w:p>
    <w:p>
      <w:r>
        <w:t>Студенческий спорт в Российской Федерации // Теория и практика физической культуры. — 2024.</w:t>
      </w:r>
    </w:p>
    <w:p>
      <w:r>
        <w:t>Развитие массового спорта в образовательной среде вузов // Высшее образование в России. — 2025.</w:t>
      </w:r>
    </w:p>
    <w:p>
      <w:r>
        <w:t>Материалы спортивной деятельности РУТ (МИИТ), 2025.</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